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87AFA" w14:textId="77777777" w:rsidR="00562E34" w:rsidRPr="00562E34" w:rsidRDefault="00562E34" w:rsidP="00562E34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val="en-IN"/>
        </w:rPr>
      </w:pPr>
      <w:r w:rsidRPr="00562E34">
        <w:rPr>
          <w:rFonts w:ascii="Times New Roman" w:hAnsi="Times New Roman" w:cs="Times New Roman"/>
          <w:b/>
          <w:bCs/>
          <w:sz w:val="32"/>
          <w:szCs w:val="32"/>
          <w:lang w:val="en-IN"/>
        </w:rPr>
        <w:t>State Board of Technical Education &amp; Training, Telangana</w:t>
      </w:r>
    </w:p>
    <w:p w14:paraId="5CB27780" w14:textId="77777777" w:rsidR="00562E34" w:rsidRPr="00562E34" w:rsidRDefault="00562E34" w:rsidP="00562E34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val="en-IN"/>
        </w:rPr>
      </w:pPr>
      <w:r w:rsidRPr="00562E34">
        <w:rPr>
          <w:rFonts w:ascii="Times New Roman" w:hAnsi="Times New Roman" w:cs="Times New Roman"/>
          <w:b/>
          <w:color w:val="000000"/>
          <w:sz w:val="32"/>
          <w:szCs w:val="32"/>
          <w:lang w:val="en-IN" w:eastAsia="zh-CN" w:bidi="hi-IN"/>
        </w:rPr>
        <w:t>Department of Technical Education</w:t>
      </w:r>
    </w:p>
    <w:p w14:paraId="459F498F" w14:textId="77777777" w:rsidR="00562E34" w:rsidRPr="00562E34" w:rsidRDefault="00562E34" w:rsidP="00562E34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val="en-IN"/>
        </w:rPr>
      </w:pPr>
      <w:r w:rsidRPr="00562E34">
        <w:rPr>
          <w:rFonts w:ascii="Times New Roman" w:hAnsi="Times New Roman" w:cs="Times New Roman"/>
          <w:b/>
          <w:bCs/>
          <w:sz w:val="32"/>
          <w:szCs w:val="32"/>
          <w:lang w:val="en-IN"/>
        </w:rPr>
        <w:t xml:space="preserve">Diploma In Electrical &amp; Electronics Engineering </w:t>
      </w:r>
    </w:p>
    <w:p w14:paraId="38CDBC1C" w14:textId="77777777" w:rsidR="007745F7" w:rsidRDefault="007745F7" w:rsidP="007745F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37AE">
        <w:rPr>
          <w:rFonts w:ascii="Times New Roman" w:hAnsi="Times New Roman" w:cs="Times New Roman"/>
          <w:b/>
          <w:bCs/>
          <w:sz w:val="24"/>
          <w:szCs w:val="24"/>
        </w:rPr>
        <w:t>C-26 Curriculum</w:t>
      </w:r>
    </w:p>
    <w:p w14:paraId="244D1B79" w14:textId="77777777" w:rsidR="007745F7" w:rsidRDefault="007745F7" w:rsidP="007745F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520" w:type="dxa"/>
        <w:tblInd w:w="-938" w:type="dxa"/>
        <w:tblLook w:val="04A0" w:firstRow="1" w:lastRow="0" w:firstColumn="1" w:lastColumn="0" w:noHBand="0" w:noVBand="1"/>
      </w:tblPr>
      <w:tblGrid>
        <w:gridCol w:w="2120"/>
        <w:gridCol w:w="2860"/>
        <w:gridCol w:w="2140"/>
        <w:gridCol w:w="3400"/>
      </w:tblGrid>
      <w:tr w:rsidR="00E87AB4" w:rsidRPr="00E87AB4" w14:paraId="6D3887E1" w14:textId="77777777" w:rsidTr="00E87AB4">
        <w:trPr>
          <w:trHeight w:val="585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67204" w14:textId="77777777" w:rsidR="00E87AB4" w:rsidRPr="00E87AB4" w:rsidRDefault="00E87AB4" w:rsidP="00E87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</w:pPr>
            <w:r w:rsidRPr="00E87A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IN" w:eastAsia="en-IN"/>
              </w:rPr>
              <w:t>Course Title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0E623" w14:textId="77777777" w:rsidR="00E87AB4" w:rsidRPr="00E87AB4" w:rsidRDefault="00E87AB4" w:rsidP="00E87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E87AB4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Semiconductor Devices and Circuits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988BB" w14:textId="77777777" w:rsidR="00E87AB4" w:rsidRPr="00E87AB4" w:rsidRDefault="00E87AB4" w:rsidP="00E87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</w:pPr>
            <w:r w:rsidRPr="00E87A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IN" w:eastAsia="en-IN"/>
              </w:rPr>
              <w:t>Course Code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F5ABC" w14:textId="77777777" w:rsidR="00E87AB4" w:rsidRPr="00E87AB4" w:rsidRDefault="00E87AB4" w:rsidP="00E87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E87AB4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EE-106</w:t>
            </w:r>
          </w:p>
        </w:tc>
      </w:tr>
      <w:tr w:rsidR="00E87AB4" w:rsidRPr="00E87AB4" w14:paraId="123A7211" w14:textId="77777777" w:rsidTr="00E87AB4">
        <w:trPr>
          <w:trHeight w:val="499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1BBAD" w14:textId="6A742B22" w:rsidR="00E87AB4" w:rsidRPr="00E87AB4" w:rsidRDefault="00E87AB4" w:rsidP="00E87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</w:pPr>
            <w:r w:rsidRPr="00E87A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IN" w:eastAsia="en-IN"/>
              </w:rPr>
              <w:t>Semester</w:t>
            </w:r>
            <w:r w:rsidR="0045471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IN" w:eastAsia="en-IN"/>
              </w:rPr>
              <w:t>/Year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995EB" w14:textId="4097FB72" w:rsidR="00E87AB4" w:rsidRPr="00E87AB4" w:rsidRDefault="00E87AB4" w:rsidP="00E87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E87AB4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 xml:space="preserve">I </w:t>
            </w:r>
            <w:r w:rsidR="00B01094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Year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92971" w14:textId="77777777" w:rsidR="00E87AB4" w:rsidRPr="00E87AB4" w:rsidRDefault="00E87AB4" w:rsidP="00E87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</w:pPr>
            <w:r w:rsidRPr="00E87A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IN" w:eastAsia="en-IN"/>
              </w:rPr>
              <w:t>Course Group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7C26C" w14:textId="77777777" w:rsidR="00E87AB4" w:rsidRPr="00E87AB4" w:rsidRDefault="00E87AB4" w:rsidP="00E87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E87AB4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Core</w:t>
            </w:r>
          </w:p>
        </w:tc>
      </w:tr>
      <w:tr w:rsidR="00E87AB4" w:rsidRPr="00E87AB4" w14:paraId="6D05EDD4" w14:textId="77777777" w:rsidTr="00E87AB4">
        <w:trPr>
          <w:trHeight w:val="645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6BEEE" w14:textId="77777777" w:rsidR="00E87AB4" w:rsidRPr="00E87AB4" w:rsidRDefault="00E87AB4" w:rsidP="00E87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</w:pPr>
            <w:r w:rsidRPr="00E87A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IN" w:eastAsia="en-IN"/>
              </w:rPr>
              <w:t>Teaching Scheme in Periods (</w:t>
            </w:r>
            <w:proofErr w:type="gramStart"/>
            <w:r w:rsidRPr="00E87A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IN" w:eastAsia="en-IN"/>
              </w:rPr>
              <w:t>L:T</w:t>
            </w:r>
            <w:proofErr w:type="gramEnd"/>
            <w:r w:rsidRPr="00E87A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IN" w:eastAsia="en-IN"/>
              </w:rPr>
              <w:t>:P)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7989D" w14:textId="28B58214" w:rsidR="00E87AB4" w:rsidRPr="007745F7" w:rsidRDefault="007745F7" w:rsidP="00E87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7745F7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4:1:0</w:t>
            </w:r>
            <w:r w:rsidR="00B34DD2" w:rsidRPr="00B34DD2">
              <w:rPr>
                <w:rFonts w:ascii="Segoe UI" w:hAnsi="Segoe UI" w:cs="Segoe UI"/>
                <w:b/>
                <w:bCs/>
                <w:color w:val="0F1115"/>
                <w:shd w:val="clear" w:color="auto" w:fill="FFFFFF"/>
              </w:rPr>
              <w:t xml:space="preserve"> </w:t>
            </w:r>
            <w:r w:rsidR="00B34DD2" w:rsidRPr="00B34DD2">
              <w:rPr>
                <w:rFonts w:ascii="Segoe UI" w:hAnsi="Segoe UI" w:cs="Segoe UI"/>
                <w:color w:val="0F1115"/>
                <w:shd w:val="clear" w:color="auto" w:fill="FFFFFF"/>
              </w:rPr>
              <w:t>(</w:t>
            </w:r>
            <w:r w:rsidR="00B34DD2" w:rsidRPr="00B34DD2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Weekly)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684F1" w14:textId="77777777" w:rsidR="00E87AB4" w:rsidRPr="00E87AB4" w:rsidRDefault="00E87AB4" w:rsidP="00E87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</w:pPr>
            <w:r w:rsidRPr="00E87A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IN" w:eastAsia="en-IN"/>
              </w:rPr>
              <w:t>Credits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6FD72" w14:textId="19BD526D" w:rsidR="00E87AB4" w:rsidRPr="00E87AB4" w:rsidRDefault="00A81FFE" w:rsidP="00E87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3</w:t>
            </w:r>
          </w:p>
        </w:tc>
      </w:tr>
      <w:tr w:rsidR="00E87AB4" w:rsidRPr="00E87AB4" w14:paraId="0D6C8A63" w14:textId="77777777" w:rsidTr="00E87AB4">
        <w:trPr>
          <w:trHeight w:val="499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1E20B" w14:textId="77777777" w:rsidR="00E87AB4" w:rsidRPr="00E87AB4" w:rsidRDefault="00E87AB4" w:rsidP="00E87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</w:pPr>
            <w:r w:rsidRPr="00E87A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IN" w:eastAsia="en-IN"/>
              </w:rPr>
              <w:t>Methodology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97591" w14:textId="21647BC5" w:rsidR="00E87AB4" w:rsidRPr="00901022" w:rsidRDefault="00901022" w:rsidP="00E87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901022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Lecture + Tutorials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03703" w14:textId="77777777" w:rsidR="00E87AB4" w:rsidRPr="00E87AB4" w:rsidRDefault="00E87AB4" w:rsidP="00E87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</w:pPr>
            <w:r w:rsidRPr="00E87A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IN" w:eastAsia="en-IN"/>
              </w:rPr>
              <w:t>Total Contact Periods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B20F8" w14:textId="77777777" w:rsidR="00E87AB4" w:rsidRPr="00E87AB4" w:rsidRDefault="00E87AB4" w:rsidP="00E87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E87AB4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150</w:t>
            </w:r>
          </w:p>
        </w:tc>
      </w:tr>
      <w:tr w:rsidR="00E87AB4" w:rsidRPr="00E87AB4" w14:paraId="3E8E1E2C" w14:textId="77777777" w:rsidTr="00E87AB4">
        <w:trPr>
          <w:trHeight w:val="499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5A599" w14:textId="77777777" w:rsidR="00E87AB4" w:rsidRPr="00E87AB4" w:rsidRDefault="00E87AB4" w:rsidP="00E87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</w:pPr>
            <w:r w:rsidRPr="00E87A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IN" w:eastAsia="en-IN"/>
              </w:rPr>
              <w:t>CIE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EA9D0" w14:textId="77777777" w:rsidR="00E87AB4" w:rsidRPr="00E87AB4" w:rsidRDefault="00E87AB4" w:rsidP="00E87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E87AB4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60 Marks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5521F" w14:textId="77777777" w:rsidR="00E87AB4" w:rsidRPr="00E87AB4" w:rsidRDefault="00E87AB4" w:rsidP="00E87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IN" w:eastAsia="en-IN"/>
              </w:rPr>
            </w:pPr>
            <w:r w:rsidRPr="00E87A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IN" w:eastAsia="en-IN"/>
              </w:rPr>
              <w:t>SEE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C6CFE" w14:textId="77777777" w:rsidR="00E87AB4" w:rsidRPr="00E87AB4" w:rsidRDefault="00E87AB4" w:rsidP="00E87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E87AB4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40 Marks</w:t>
            </w:r>
          </w:p>
        </w:tc>
      </w:tr>
    </w:tbl>
    <w:p w14:paraId="217A95DF" w14:textId="77777777" w:rsidR="00130355" w:rsidRDefault="00130355" w:rsidP="00B8486E">
      <w:pPr>
        <w:spacing w:after="0"/>
        <w:rPr>
          <w:b/>
          <w:bCs/>
          <w:lang w:val="en-IN"/>
        </w:rPr>
      </w:pPr>
    </w:p>
    <w:p w14:paraId="3D461B31" w14:textId="76D44B2C" w:rsidR="00130355" w:rsidRPr="00C11758" w:rsidRDefault="00130355" w:rsidP="00C11758">
      <w:pPr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  <w:lang w:val="en-IN"/>
        </w:rPr>
      </w:pPr>
      <w:r w:rsidRPr="00C11758">
        <w:rPr>
          <w:rFonts w:ascii="Times New Roman" w:hAnsi="Times New Roman" w:cs="Times New Roman"/>
          <w:b/>
          <w:bCs/>
          <w:sz w:val="32"/>
          <w:szCs w:val="32"/>
          <w:lang w:val="en-IN"/>
        </w:rPr>
        <w:t xml:space="preserve">Course Description </w:t>
      </w:r>
    </w:p>
    <w:p w14:paraId="458E0D27" w14:textId="3E56D8F4" w:rsidR="00130355" w:rsidRPr="00130355" w:rsidRDefault="00130355" w:rsidP="00C1175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IN"/>
        </w:rPr>
      </w:pPr>
      <w:r w:rsidRPr="00130355">
        <w:rPr>
          <w:rFonts w:ascii="Times New Roman" w:hAnsi="Times New Roman" w:cs="Times New Roman"/>
          <w:sz w:val="24"/>
          <w:szCs w:val="24"/>
          <w:lang w:val="en-IN"/>
        </w:rPr>
        <w:t xml:space="preserve">The Semiconductor Devices and Circuits (EE-106) course provides a comprehensive understanding of semiconductor materials, diodes, transistors, amplifiers, oscillators, and integrated circuits. It enables students to </w:t>
      </w:r>
      <w:r w:rsidR="00E75531" w:rsidRPr="00130355">
        <w:rPr>
          <w:rFonts w:ascii="Times New Roman" w:hAnsi="Times New Roman" w:cs="Times New Roman"/>
          <w:sz w:val="24"/>
          <w:szCs w:val="24"/>
          <w:lang w:val="en-IN"/>
        </w:rPr>
        <w:t>analyse</w:t>
      </w:r>
      <w:r w:rsidRPr="00130355">
        <w:rPr>
          <w:rFonts w:ascii="Times New Roman" w:hAnsi="Times New Roman" w:cs="Times New Roman"/>
          <w:sz w:val="24"/>
          <w:szCs w:val="24"/>
          <w:lang w:val="en-IN"/>
        </w:rPr>
        <w:t xml:space="preserve"> electronic devices and circuits used in power supplies, amplification, signal generation, and measurement, forming a strong foundation for advanced subjects like power electronics and electric vehicle systems.</w:t>
      </w:r>
    </w:p>
    <w:p w14:paraId="5DB92D51" w14:textId="690660AD" w:rsidR="00130355" w:rsidRDefault="00C11758" w:rsidP="00C11758">
      <w:pPr>
        <w:spacing w:after="0" w:line="360" w:lineRule="auto"/>
      </w:pPr>
      <w:r w:rsidRPr="00130355">
        <w:rPr>
          <w:rFonts w:ascii="Times New Roman" w:hAnsi="Times New Roman" w:cs="Times New Roman"/>
          <w:b/>
          <w:bCs/>
          <w:sz w:val="28"/>
          <w:szCs w:val="28"/>
        </w:rPr>
        <w:t>PREREQUISITES:</w:t>
      </w:r>
      <w:r w:rsidRPr="00130355">
        <w:rPr>
          <w:sz w:val="28"/>
          <w:szCs w:val="28"/>
        </w:rPr>
        <w:t xml:space="preserve"> </w:t>
      </w:r>
    </w:p>
    <w:p w14:paraId="739B3556" w14:textId="7F3635C1" w:rsidR="00E87AB4" w:rsidRPr="00BC6406" w:rsidRDefault="00E87AB4" w:rsidP="00C1175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C6406">
        <w:rPr>
          <w:rFonts w:ascii="Times New Roman" w:hAnsi="Times New Roman" w:cs="Times New Roman"/>
          <w:sz w:val="24"/>
          <w:szCs w:val="24"/>
        </w:rPr>
        <w:t>Basic knowledge of Physics and Mathematics.</w:t>
      </w:r>
    </w:p>
    <w:p w14:paraId="22F81C23" w14:textId="08E66D0C" w:rsidR="00DF03F5" w:rsidRPr="00B8486E" w:rsidRDefault="00C11758" w:rsidP="00C11758">
      <w:pPr>
        <w:pStyle w:val="Heading3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486E">
        <w:rPr>
          <w:rFonts w:ascii="Times New Roman" w:hAnsi="Times New Roman" w:cs="Times New Roman"/>
          <w:color w:val="000000" w:themeColor="text1"/>
          <w:sz w:val="28"/>
          <w:szCs w:val="28"/>
        </w:rPr>
        <w:t>COURSE OBJECTIVES</w:t>
      </w:r>
    </w:p>
    <w:p w14:paraId="235C351F" w14:textId="77777777" w:rsidR="00DF03F5" w:rsidRPr="00B8486E" w:rsidRDefault="00000000" w:rsidP="00C11758">
      <w:pPr>
        <w:pStyle w:val="ListBullet"/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486E">
        <w:rPr>
          <w:rFonts w:ascii="Times New Roman" w:hAnsi="Times New Roman" w:cs="Times New Roman"/>
          <w:color w:val="000000" w:themeColor="text1"/>
          <w:sz w:val="24"/>
          <w:szCs w:val="24"/>
        </w:rPr>
        <w:t>To understand the fundamentals of semiconductor materials and devices</w:t>
      </w:r>
    </w:p>
    <w:p w14:paraId="236EA7E7" w14:textId="77777777" w:rsidR="00DF03F5" w:rsidRPr="00B8486E" w:rsidRDefault="00000000" w:rsidP="00C11758">
      <w:pPr>
        <w:pStyle w:val="ListBullet"/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486E">
        <w:rPr>
          <w:rFonts w:ascii="Times New Roman" w:hAnsi="Times New Roman" w:cs="Times New Roman"/>
          <w:color w:val="000000" w:themeColor="text1"/>
          <w:sz w:val="24"/>
          <w:szCs w:val="24"/>
        </w:rPr>
        <w:t>To study diodes, rectifiers and regulated power supplies</w:t>
      </w:r>
    </w:p>
    <w:p w14:paraId="672C00E3" w14:textId="77777777" w:rsidR="00DF03F5" w:rsidRPr="00B8486E" w:rsidRDefault="00000000" w:rsidP="00C11758">
      <w:pPr>
        <w:pStyle w:val="ListBullet"/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486E">
        <w:rPr>
          <w:rFonts w:ascii="Times New Roman" w:hAnsi="Times New Roman" w:cs="Times New Roman"/>
          <w:color w:val="000000" w:themeColor="text1"/>
          <w:sz w:val="24"/>
          <w:szCs w:val="24"/>
        </w:rPr>
        <w:t>To understand transistor operation and amplifier principles</w:t>
      </w:r>
    </w:p>
    <w:p w14:paraId="1E2AF89B" w14:textId="77777777" w:rsidR="00DF03F5" w:rsidRPr="00B8486E" w:rsidRDefault="00000000" w:rsidP="00C11758">
      <w:pPr>
        <w:pStyle w:val="ListBullet"/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486E">
        <w:rPr>
          <w:rFonts w:ascii="Times New Roman" w:hAnsi="Times New Roman" w:cs="Times New Roman"/>
          <w:color w:val="000000" w:themeColor="text1"/>
          <w:sz w:val="24"/>
          <w:szCs w:val="24"/>
        </w:rPr>
        <w:t>To introduce oscillators, integrated circuits and electronic instruments</w:t>
      </w:r>
    </w:p>
    <w:p w14:paraId="71901A9D" w14:textId="11CA7368" w:rsidR="00DF03F5" w:rsidRPr="00B8486E" w:rsidRDefault="006E34B4" w:rsidP="00C11758">
      <w:pPr>
        <w:pStyle w:val="ListBullet"/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To </w:t>
      </w:r>
      <w:r w:rsidR="00C11758" w:rsidRPr="00B8486E">
        <w:rPr>
          <w:rFonts w:ascii="Times New Roman" w:hAnsi="Times New Roman" w:cs="Times New Roman"/>
          <w:color w:val="000000" w:themeColor="text1"/>
          <w:sz w:val="24"/>
          <w:szCs w:val="24"/>
        </w:rPr>
        <w:t>Prepar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proofErr w:type="gramEnd"/>
      <w:r w:rsidR="00C11758" w:rsidRPr="00B848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students for advanced subjects like Power Electronics and EV Systems</w:t>
      </w:r>
    </w:p>
    <w:p w14:paraId="066246C8" w14:textId="77777777" w:rsidR="00C11758" w:rsidRDefault="00C11758" w:rsidP="00C11758"/>
    <w:p w14:paraId="34C70C79" w14:textId="77777777" w:rsidR="00C11758" w:rsidRDefault="00C11758" w:rsidP="00C11758"/>
    <w:p w14:paraId="6440BC65" w14:textId="77777777" w:rsidR="00C11758" w:rsidRDefault="00C11758" w:rsidP="00C11758"/>
    <w:p w14:paraId="64B49426" w14:textId="336DECD4" w:rsidR="00C11758" w:rsidRDefault="00C11758" w:rsidP="00C1175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11758">
        <w:rPr>
          <w:rFonts w:ascii="Times New Roman" w:hAnsi="Times New Roman" w:cs="Times New Roman"/>
          <w:b/>
          <w:bCs/>
          <w:sz w:val="28"/>
          <w:szCs w:val="28"/>
        </w:rPr>
        <w:lastRenderedPageBreak/>
        <w:t>COURSE OUTCOMES (COS)</w:t>
      </w:r>
    </w:p>
    <w:p w14:paraId="36C8D093" w14:textId="5C25E0BF" w:rsidR="00C11758" w:rsidRPr="00C11758" w:rsidRDefault="00C11758" w:rsidP="00C11758">
      <w:pPr>
        <w:rPr>
          <w:rFonts w:ascii="Times New Roman" w:hAnsi="Times New Roman" w:cs="Times New Roman"/>
          <w:sz w:val="24"/>
          <w:szCs w:val="24"/>
        </w:rPr>
      </w:pPr>
      <w:r w:rsidRPr="00C11758">
        <w:rPr>
          <w:rFonts w:ascii="Times New Roman" w:hAnsi="Times New Roman" w:cs="Times New Roman"/>
          <w:sz w:val="24"/>
          <w:szCs w:val="24"/>
        </w:rPr>
        <w:t>Upon completion of the course, the student will be able to:</w:t>
      </w:r>
    </w:p>
    <w:tbl>
      <w:tblPr>
        <w:tblW w:w="8800" w:type="dxa"/>
        <w:tblLook w:val="04A0" w:firstRow="1" w:lastRow="0" w:firstColumn="1" w:lastColumn="0" w:noHBand="0" w:noVBand="1"/>
      </w:tblPr>
      <w:tblGrid>
        <w:gridCol w:w="1140"/>
        <w:gridCol w:w="6700"/>
        <w:gridCol w:w="960"/>
      </w:tblGrid>
      <w:tr w:rsidR="00C11758" w:rsidRPr="00C11758" w14:paraId="2F79FF54" w14:textId="77777777" w:rsidTr="00C11758">
        <w:trPr>
          <w:trHeight w:val="600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EC2A1" w14:textId="77777777" w:rsidR="00C11758" w:rsidRPr="00C11758" w:rsidRDefault="00C11758" w:rsidP="00C11758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C11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CO No.</w:t>
            </w:r>
          </w:p>
        </w:tc>
        <w:tc>
          <w:tcPr>
            <w:tcW w:w="6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D7825" w14:textId="77777777" w:rsidR="00C11758" w:rsidRPr="00C11758" w:rsidRDefault="00C11758" w:rsidP="00C1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C11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Course Outcome Description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72597" w14:textId="77777777" w:rsidR="00C11758" w:rsidRPr="00C11758" w:rsidRDefault="00C11758" w:rsidP="00C1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C11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CL</w:t>
            </w:r>
          </w:p>
        </w:tc>
      </w:tr>
      <w:tr w:rsidR="00C11758" w:rsidRPr="00C11758" w14:paraId="3891A391" w14:textId="77777777" w:rsidTr="00C11758">
        <w:trPr>
          <w:trHeight w:val="6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4FB73" w14:textId="77777777" w:rsidR="00C11758" w:rsidRPr="00C11758" w:rsidRDefault="00C11758" w:rsidP="00C11758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C11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CO1</w:t>
            </w:r>
          </w:p>
        </w:tc>
        <w:tc>
          <w:tcPr>
            <w:tcW w:w="6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F64FC" w14:textId="77777777" w:rsidR="00C11758" w:rsidRPr="00C11758" w:rsidRDefault="00C11758" w:rsidP="00C1175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C11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Explain semiconductor materials, energy bands, and charge transport mechanisms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1FB46" w14:textId="77777777" w:rsidR="00C11758" w:rsidRPr="00C11758" w:rsidRDefault="00C11758" w:rsidP="00C1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C11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U</w:t>
            </w:r>
          </w:p>
        </w:tc>
      </w:tr>
      <w:tr w:rsidR="00C11758" w:rsidRPr="00C11758" w14:paraId="658A41B6" w14:textId="77777777" w:rsidTr="00C11758">
        <w:trPr>
          <w:trHeight w:val="6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CC452" w14:textId="77777777" w:rsidR="00C11758" w:rsidRPr="00C11758" w:rsidRDefault="00C11758" w:rsidP="00C11758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C11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CO2</w:t>
            </w:r>
          </w:p>
        </w:tc>
        <w:tc>
          <w:tcPr>
            <w:tcW w:w="6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4650B" w14:textId="77777777" w:rsidR="00C11758" w:rsidRPr="00C11758" w:rsidRDefault="00C11758" w:rsidP="00C1175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C11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Analyse PN junction diodes and special purpose diodes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51602" w14:textId="77777777" w:rsidR="00C11758" w:rsidRPr="00C11758" w:rsidRDefault="00C11758" w:rsidP="00C1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C11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A</w:t>
            </w:r>
          </w:p>
        </w:tc>
      </w:tr>
      <w:tr w:rsidR="00C11758" w:rsidRPr="00C11758" w14:paraId="1FD9C29E" w14:textId="77777777" w:rsidTr="00C11758">
        <w:trPr>
          <w:trHeight w:val="6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7CE0B" w14:textId="77777777" w:rsidR="00C11758" w:rsidRPr="00C11758" w:rsidRDefault="00C11758" w:rsidP="00C11758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C11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CO3</w:t>
            </w:r>
          </w:p>
        </w:tc>
        <w:tc>
          <w:tcPr>
            <w:tcW w:w="6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83731" w14:textId="77777777" w:rsidR="00C11758" w:rsidRPr="00C11758" w:rsidRDefault="00C11758" w:rsidP="00C1175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C11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Analyse rectifier circuits and regulated power supplies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A194F" w14:textId="77777777" w:rsidR="00C11758" w:rsidRPr="00C11758" w:rsidRDefault="00C11758" w:rsidP="00C1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C11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A</w:t>
            </w:r>
          </w:p>
        </w:tc>
      </w:tr>
      <w:tr w:rsidR="00C11758" w:rsidRPr="00C11758" w14:paraId="2358589C" w14:textId="77777777" w:rsidTr="00C11758">
        <w:trPr>
          <w:trHeight w:val="6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BF5DA" w14:textId="77777777" w:rsidR="00C11758" w:rsidRPr="00C11758" w:rsidRDefault="00C11758" w:rsidP="00C11758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C11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CO4</w:t>
            </w:r>
          </w:p>
        </w:tc>
        <w:tc>
          <w:tcPr>
            <w:tcW w:w="6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3667D" w14:textId="77777777" w:rsidR="00C11758" w:rsidRPr="00C11758" w:rsidRDefault="00C11758" w:rsidP="00C1175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C11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Explain BJT construction, configurations, and characteristics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FAF63" w14:textId="77777777" w:rsidR="00C11758" w:rsidRPr="00C11758" w:rsidRDefault="00C11758" w:rsidP="00C1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C11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U</w:t>
            </w:r>
          </w:p>
        </w:tc>
      </w:tr>
      <w:tr w:rsidR="00C11758" w:rsidRPr="00C11758" w14:paraId="17D88B55" w14:textId="77777777" w:rsidTr="00C11758">
        <w:trPr>
          <w:trHeight w:val="6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C24E1" w14:textId="77777777" w:rsidR="00C11758" w:rsidRPr="00C11758" w:rsidRDefault="00C11758" w:rsidP="00C11758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C11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CO5</w:t>
            </w:r>
          </w:p>
        </w:tc>
        <w:tc>
          <w:tcPr>
            <w:tcW w:w="6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F74CC" w14:textId="77777777" w:rsidR="00C11758" w:rsidRPr="00C11758" w:rsidRDefault="00C11758" w:rsidP="00C1175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C11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Explain FET, MOSFET, and oscillator principles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0A4A0" w14:textId="77777777" w:rsidR="00C11758" w:rsidRPr="00C11758" w:rsidRDefault="00C11758" w:rsidP="00C1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C11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U</w:t>
            </w:r>
          </w:p>
        </w:tc>
      </w:tr>
      <w:tr w:rsidR="00C11758" w:rsidRPr="00C11758" w14:paraId="080EF6B9" w14:textId="77777777" w:rsidTr="00C11758">
        <w:trPr>
          <w:trHeight w:val="6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6036F" w14:textId="77777777" w:rsidR="00C11758" w:rsidRPr="00C11758" w:rsidRDefault="00C11758" w:rsidP="00C11758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C11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CO6</w:t>
            </w:r>
          </w:p>
        </w:tc>
        <w:tc>
          <w:tcPr>
            <w:tcW w:w="6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EA513" w14:textId="77777777" w:rsidR="00C11758" w:rsidRPr="00C11758" w:rsidRDefault="00C11758" w:rsidP="00C1175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C11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Apply operational amplifiers and electronic instruments in basic circuits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F8506" w14:textId="77777777" w:rsidR="00C11758" w:rsidRPr="00C11758" w:rsidRDefault="00C11758" w:rsidP="00C1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C11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A</w:t>
            </w:r>
          </w:p>
        </w:tc>
      </w:tr>
    </w:tbl>
    <w:p w14:paraId="16392701" w14:textId="061E878D" w:rsidR="00B8486E" w:rsidRPr="00B8486E" w:rsidRDefault="00C11758" w:rsidP="00B8486E">
      <w:r w:rsidRPr="00C11758">
        <w:rPr>
          <w:b/>
          <w:bCs/>
        </w:rPr>
        <w:t>CL:</w:t>
      </w:r>
      <w:r w:rsidRPr="00C11758">
        <w:t> R = Remembering, U = Understanding, A = Application</w:t>
      </w:r>
    </w:p>
    <w:p w14:paraId="02E9794C" w14:textId="564C0D56" w:rsidR="00265E5E" w:rsidRPr="00B34DD2" w:rsidRDefault="00265E5E" w:rsidP="00265E5E">
      <w:pPr>
        <w:pStyle w:val="Heading3"/>
        <w:rPr>
          <w:rFonts w:ascii="Times New Roman" w:hAnsi="Times New Roman" w:cs="Times New Roman"/>
          <w:color w:val="000000" w:themeColor="text1"/>
          <w:sz w:val="28"/>
          <w:szCs w:val="28"/>
          <w:lang w:val="en-IN"/>
        </w:rPr>
      </w:pPr>
      <w:r w:rsidRPr="00265E5E">
        <w:rPr>
          <w:rFonts w:ascii="Times New Roman" w:hAnsi="Times New Roman" w:cs="Times New Roman"/>
          <w:color w:val="000000" w:themeColor="text1"/>
          <w:sz w:val="28"/>
          <w:szCs w:val="28"/>
          <w:lang w:val="en-IN"/>
        </w:rPr>
        <w:t>CO-PO MAPPING MATRIX</w:t>
      </w:r>
    </w:p>
    <w:tbl>
      <w:tblPr>
        <w:tblW w:w="9480" w:type="dxa"/>
        <w:tblLook w:val="04A0" w:firstRow="1" w:lastRow="0" w:firstColumn="1" w:lastColumn="0" w:noHBand="0" w:noVBand="1"/>
      </w:tblPr>
      <w:tblGrid>
        <w:gridCol w:w="1320"/>
        <w:gridCol w:w="960"/>
        <w:gridCol w:w="960"/>
        <w:gridCol w:w="960"/>
        <w:gridCol w:w="960"/>
        <w:gridCol w:w="960"/>
        <w:gridCol w:w="960"/>
        <w:gridCol w:w="960"/>
        <w:gridCol w:w="1440"/>
      </w:tblGrid>
      <w:tr w:rsidR="00265E5E" w:rsidRPr="00265E5E" w14:paraId="70C01A72" w14:textId="77777777" w:rsidTr="00265E5E">
        <w:trPr>
          <w:trHeight w:val="402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E3BD5" w14:textId="77777777" w:rsidR="00265E5E" w:rsidRPr="00265E5E" w:rsidRDefault="00265E5E" w:rsidP="0026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265E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CO / PO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A3929" w14:textId="77777777" w:rsidR="00265E5E" w:rsidRPr="00265E5E" w:rsidRDefault="00265E5E" w:rsidP="0026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265E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PO1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FD17B" w14:textId="77777777" w:rsidR="00265E5E" w:rsidRPr="00265E5E" w:rsidRDefault="00265E5E" w:rsidP="0026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265E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PO2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431A1" w14:textId="77777777" w:rsidR="00265E5E" w:rsidRPr="00265E5E" w:rsidRDefault="00265E5E" w:rsidP="0026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265E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PO3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0AE13" w14:textId="77777777" w:rsidR="00265E5E" w:rsidRPr="00265E5E" w:rsidRDefault="00265E5E" w:rsidP="0026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265E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PO4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2FEC4" w14:textId="77777777" w:rsidR="00265E5E" w:rsidRPr="00265E5E" w:rsidRDefault="00265E5E" w:rsidP="0026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265E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PO5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4ACAD" w14:textId="77777777" w:rsidR="00265E5E" w:rsidRPr="00265E5E" w:rsidRDefault="00265E5E" w:rsidP="0026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265E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PO6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12BE8" w14:textId="77777777" w:rsidR="00265E5E" w:rsidRPr="00265E5E" w:rsidRDefault="00265E5E" w:rsidP="0026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265E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PO7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E52EE" w14:textId="77777777" w:rsidR="00265E5E" w:rsidRPr="00265E5E" w:rsidRDefault="00265E5E" w:rsidP="0026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265E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Linked POs</w:t>
            </w:r>
          </w:p>
        </w:tc>
      </w:tr>
      <w:tr w:rsidR="00265E5E" w:rsidRPr="00265E5E" w14:paraId="5B5DF91F" w14:textId="77777777" w:rsidTr="00265E5E">
        <w:trPr>
          <w:trHeight w:val="402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38B24" w14:textId="77777777" w:rsidR="00265E5E" w:rsidRPr="00265E5E" w:rsidRDefault="00265E5E" w:rsidP="0026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26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CO1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DA425" w14:textId="77777777" w:rsidR="00265E5E" w:rsidRPr="00265E5E" w:rsidRDefault="00265E5E" w:rsidP="0026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26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EDE89" w14:textId="77777777" w:rsidR="00265E5E" w:rsidRPr="00265E5E" w:rsidRDefault="00265E5E" w:rsidP="0026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26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BDF00" w14:textId="77777777" w:rsidR="00265E5E" w:rsidRPr="00265E5E" w:rsidRDefault="00265E5E" w:rsidP="0026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26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6C372" w14:textId="77777777" w:rsidR="00265E5E" w:rsidRPr="00265E5E" w:rsidRDefault="00265E5E" w:rsidP="0026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26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4989F" w14:textId="77777777" w:rsidR="00265E5E" w:rsidRPr="00265E5E" w:rsidRDefault="00265E5E" w:rsidP="0026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26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FEC0C" w14:textId="77777777" w:rsidR="00265E5E" w:rsidRPr="00265E5E" w:rsidRDefault="00265E5E" w:rsidP="0026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26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F4B7E" w14:textId="77777777" w:rsidR="00265E5E" w:rsidRPr="00265E5E" w:rsidRDefault="00265E5E" w:rsidP="0026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26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–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01763" w14:textId="77777777" w:rsidR="00265E5E" w:rsidRPr="00265E5E" w:rsidRDefault="00265E5E" w:rsidP="0026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26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</w:t>
            </w:r>
          </w:p>
        </w:tc>
      </w:tr>
      <w:tr w:rsidR="00265E5E" w:rsidRPr="00265E5E" w14:paraId="17F56435" w14:textId="77777777" w:rsidTr="00265E5E">
        <w:trPr>
          <w:trHeight w:val="402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AF107" w14:textId="77777777" w:rsidR="00265E5E" w:rsidRPr="00265E5E" w:rsidRDefault="00265E5E" w:rsidP="0026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26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CO2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D806B" w14:textId="77777777" w:rsidR="00265E5E" w:rsidRPr="00265E5E" w:rsidRDefault="00265E5E" w:rsidP="0026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26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471C6" w14:textId="77777777" w:rsidR="00265E5E" w:rsidRPr="00265E5E" w:rsidRDefault="00265E5E" w:rsidP="0026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26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D77CC" w14:textId="77777777" w:rsidR="00265E5E" w:rsidRPr="00265E5E" w:rsidRDefault="00265E5E" w:rsidP="0026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26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98FCB" w14:textId="77777777" w:rsidR="00265E5E" w:rsidRPr="00265E5E" w:rsidRDefault="00265E5E" w:rsidP="0026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26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E51EA" w14:textId="77777777" w:rsidR="00265E5E" w:rsidRPr="00265E5E" w:rsidRDefault="00265E5E" w:rsidP="0026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26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94F75" w14:textId="77777777" w:rsidR="00265E5E" w:rsidRPr="00265E5E" w:rsidRDefault="00265E5E" w:rsidP="0026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26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9FFFC" w14:textId="77777777" w:rsidR="00265E5E" w:rsidRPr="00265E5E" w:rsidRDefault="00265E5E" w:rsidP="0026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26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–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E6780" w14:textId="77777777" w:rsidR="00265E5E" w:rsidRPr="00265E5E" w:rsidRDefault="00265E5E" w:rsidP="0026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26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1, 3</w:t>
            </w:r>
          </w:p>
        </w:tc>
      </w:tr>
      <w:tr w:rsidR="00265E5E" w:rsidRPr="00265E5E" w14:paraId="6AF1D326" w14:textId="77777777" w:rsidTr="00265E5E">
        <w:trPr>
          <w:trHeight w:val="402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1FC67" w14:textId="77777777" w:rsidR="00265E5E" w:rsidRPr="00265E5E" w:rsidRDefault="00265E5E" w:rsidP="0026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26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CO3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CC945" w14:textId="77777777" w:rsidR="00265E5E" w:rsidRPr="00265E5E" w:rsidRDefault="00265E5E" w:rsidP="0026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26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22B58" w14:textId="77777777" w:rsidR="00265E5E" w:rsidRPr="00265E5E" w:rsidRDefault="00265E5E" w:rsidP="0026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26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5892F" w14:textId="77777777" w:rsidR="00265E5E" w:rsidRPr="00265E5E" w:rsidRDefault="00265E5E" w:rsidP="0026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26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CD573" w14:textId="77777777" w:rsidR="00265E5E" w:rsidRPr="00265E5E" w:rsidRDefault="00265E5E" w:rsidP="0026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26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55C8B" w14:textId="77777777" w:rsidR="00265E5E" w:rsidRPr="00265E5E" w:rsidRDefault="00265E5E" w:rsidP="0026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26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C0A13" w14:textId="77777777" w:rsidR="00265E5E" w:rsidRPr="00265E5E" w:rsidRDefault="00265E5E" w:rsidP="0026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26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B62FB" w14:textId="77777777" w:rsidR="00265E5E" w:rsidRPr="00265E5E" w:rsidRDefault="00265E5E" w:rsidP="0026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26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–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0F633" w14:textId="77777777" w:rsidR="00265E5E" w:rsidRPr="00265E5E" w:rsidRDefault="00265E5E" w:rsidP="0026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26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1, 2</w:t>
            </w:r>
          </w:p>
        </w:tc>
      </w:tr>
      <w:tr w:rsidR="00265E5E" w:rsidRPr="00265E5E" w14:paraId="3378252F" w14:textId="77777777" w:rsidTr="00265E5E">
        <w:trPr>
          <w:trHeight w:val="402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E5ABB" w14:textId="77777777" w:rsidR="00265E5E" w:rsidRPr="00265E5E" w:rsidRDefault="00265E5E" w:rsidP="0026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26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CO4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B9093" w14:textId="77777777" w:rsidR="00265E5E" w:rsidRPr="00265E5E" w:rsidRDefault="00265E5E" w:rsidP="0026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26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62CAC" w14:textId="77777777" w:rsidR="00265E5E" w:rsidRPr="00265E5E" w:rsidRDefault="00265E5E" w:rsidP="0026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26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C9115" w14:textId="77777777" w:rsidR="00265E5E" w:rsidRPr="00265E5E" w:rsidRDefault="00265E5E" w:rsidP="0026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26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6C139" w14:textId="77777777" w:rsidR="00265E5E" w:rsidRPr="00265E5E" w:rsidRDefault="00265E5E" w:rsidP="0026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26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8571" w14:textId="77777777" w:rsidR="00265E5E" w:rsidRPr="00265E5E" w:rsidRDefault="00265E5E" w:rsidP="0026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26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F22CF" w14:textId="77777777" w:rsidR="00265E5E" w:rsidRPr="00265E5E" w:rsidRDefault="00265E5E" w:rsidP="0026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26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7221D" w14:textId="77777777" w:rsidR="00265E5E" w:rsidRPr="00265E5E" w:rsidRDefault="00265E5E" w:rsidP="0026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26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–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46DE1" w14:textId="77777777" w:rsidR="00265E5E" w:rsidRPr="00265E5E" w:rsidRDefault="00265E5E" w:rsidP="0026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26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1, 2, 3</w:t>
            </w:r>
          </w:p>
        </w:tc>
      </w:tr>
      <w:tr w:rsidR="00265E5E" w:rsidRPr="00265E5E" w14:paraId="16C6351A" w14:textId="77777777" w:rsidTr="00265E5E">
        <w:trPr>
          <w:trHeight w:val="402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74AC0" w14:textId="77777777" w:rsidR="00265E5E" w:rsidRPr="00265E5E" w:rsidRDefault="00265E5E" w:rsidP="0026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26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CO5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B76F4" w14:textId="77777777" w:rsidR="00265E5E" w:rsidRPr="00265E5E" w:rsidRDefault="00265E5E" w:rsidP="0026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26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F21E4" w14:textId="77777777" w:rsidR="00265E5E" w:rsidRPr="00265E5E" w:rsidRDefault="00265E5E" w:rsidP="0026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26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40AF6" w14:textId="77777777" w:rsidR="00265E5E" w:rsidRPr="00265E5E" w:rsidRDefault="00265E5E" w:rsidP="0026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26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53EC1" w14:textId="77777777" w:rsidR="00265E5E" w:rsidRPr="00265E5E" w:rsidRDefault="00265E5E" w:rsidP="0026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26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56594" w14:textId="77777777" w:rsidR="00265E5E" w:rsidRPr="00265E5E" w:rsidRDefault="00265E5E" w:rsidP="0026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26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6B516" w14:textId="77777777" w:rsidR="00265E5E" w:rsidRPr="00265E5E" w:rsidRDefault="00265E5E" w:rsidP="0026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26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DCA10" w14:textId="77777777" w:rsidR="00265E5E" w:rsidRPr="00265E5E" w:rsidRDefault="00265E5E" w:rsidP="0026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26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–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D7CB6" w14:textId="77777777" w:rsidR="00265E5E" w:rsidRPr="00265E5E" w:rsidRDefault="00265E5E" w:rsidP="0026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26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1, 2, 4, 5</w:t>
            </w:r>
          </w:p>
        </w:tc>
      </w:tr>
      <w:tr w:rsidR="00265E5E" w:rsidRPr="00265E5E" w14:paraId="3A954C13" w14:textId="77777777" w:rsidTr="00265E5E">
        <w:trPr>
          <w:trHeight w:val="402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FD7E6" w14:textId="77777777" w:rsidR="00265E5E" w:rsidRPr="00265E5E" w:rsidRDefault="00265E5E" w:rsidP="0026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26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CO6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A67E6" w14:textId="77777777" w:rsidR="00265E5E" w:rsidRPr="00265E5E" w:rsidRDefault="00265E5E" w:rsidP="0026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26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0B81F" w14:textId="77777777" w:rsidR="00265E5E" w:rsidRPr="00265E5E" w:rsidRDefault="00265E5E" w:rsidP="0026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26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467BD" w14:textId="77777777" w:rsidR="00265E5E" w:rsidRPr="00265E5E" w:rsidRDefault="00265E5E" w:rsidP="0026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26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C7569" w14:textId="77777777" w:rsidR="00265E5E" w:rsidRPr="00265E5E" w:rsidRDefault="00265E5E" w:rsidP="0026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26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0F604" w14:textId="77777777" w:rsidR="00265E5E" w:rsidRPr="00265E5E" w:rsidRDefault="00265E5E" w:rsidP="0026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26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ACC1F" w14:textId="77777777" w:rsidR="00265E5E" w:rsidRPr="00265E5E" w:rsidRDefault="00265E5E" w:rsidP="0026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26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5A4D8" w14:textId="77777777" w:rsidR="00265E5E" w:rsidRPr="00265E5E" w:rsidRDefault="00265E5E" w:rsidP="0026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26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–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1B54D" w14:textId="77777777" w:rsidR="00265E5E" w:rsidRPr="00265E5E" w:rsidRDefault="00265E5E" w:rsidP="0026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26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1, 2, 3</w:t>
            </w:r>
          </w:p>
        </w:tc>
      </w:tr>
    </w:tbl>
    <w:p w14:paraId="7F38FE80" w14:textId="77777777" w:rsidR="00265E5E" w:rsidRPr="00265E5E" w:rsidRDefault="00265E5E" w:rsidP="00265E5E">
      <w:pPr>
        <w:pStyle w:val="Heading3"/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</w:pPr>
      <w:r w:rsidRPr="00265E5E"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  <w:t>Correlation Scale: 1 = Low, 2 = Medium, 3 = High</w:t>
      </w:r>
    </w:p>
    <w:p w14:paraId="0AAEB1B4" w14:textId="35426CDF" w:rsidR="00265E5E" w:rsidRPr="00265E5E" w:rsidRDefault="00265E5E">
      <w:pPr>
        <w:pStyle w:val="Heading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E5E">
        <w:rPr>
          <w:rFonts w:ascii="Times New Roman" w:hAnsi="Times New Roman" w:cs="Times New Roman"/>
          <w:color w:val="000000" w:themeColor="text1"/>
          <w:sz w:val="28"/>
          <w:szCs w:val="28"/>
        </w:rPr>
        <w:t>COURSE CONTENT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S</w:t>
      </w:r>
    </w:p>
    <w:p w14:paraId="2D428BA2" w14:textId="047153F6" w:rsidR="00DF03F5" w:rsidRPr="00B8486E" w:rsidRDefault="00000000">
      <w:pPr>
        <w:pStyle w:val="Heading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48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UNIT – </w:t>
      </w:r>
      <w:r w:rsidR="00B8486E" w:rsidRPr="00B8486E">
        <w:rPr>
          <w:rFonts w:ascii="Times New Roman" w:hAnsi="Times New Roman" w:cs="Times New Roman"/>
          <w:color w:val="000000" w:themeColor="text1"/>
          <w:sz w:val="24"/>
          <w:szCs w:val="24"/>
        </w:rPr>
        <w:t>I:</w:t>
      </w:r>
      <w:r w:rsidRPr="00B848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Semiconductor Fundamentals &amp; PN Junction Diodes (24 Periods)</w:t>
      </w:r>
    </w:p>
    <w:p w14:paraId="6CF38BFB" w14:textId="77777777" w:rsidR="00DF03F5" w:rsidRPr="00B8486E" w:rsidRDefault="00000000" w:rsidP="00265E5E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486E">
        <w:rPr>
          <w:rFonts w:ascii="Times New Roman" w:hAnsi="Times New Roman" w:cs="Times New Roman"/>
          <w:color w:val="000000" w:themeColor="text1"/>
          <w:sz w:val="24"/>
          <w:szCs w:val="24"/>
        </w:rPr>
        <w:t>Energy band theory of solids, classification of materials into conductors, insulators and semiconductors. Intrinsic and extrinsic semiconductors, doping process, n-type and p-type semiconductors. Charge carriers – electrons and holes, effect of temperature on semiconductors. Formation of PN junction diode, depletion region, barrier potential. Forward and reverse biasing of PN junction diode, V–I characteristics. Zener diode – operation and characteristics. Introduction to LED, photodiode and LDR with applications.</w:t>
      </w:r>
    </w:p>
    <w:p w14:paraId="6854F436" w14:textId="53753E63" w:rsidR="00DF03F5" w:rsidRDefault="00000000">
      <w:pPr>
        <w:pStyle w:val="Heading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486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UNIT – </w:t>
      </w:r>
      <w:r w:rsidR="00B8486E" w:rsidRPr="00B8486E">
        <w:rPr>
          <w:rFonts w:ascii="Times New Roman" w:hAnsi="Times New Roman" w:cs="Times New Roman"/>
          <w:color w:val="000000" w:themeColor="text1"/>
          <w:sz w:val="24"/>
          <w:szCs w:val="24"/>
        </w:rPr>
        <w:t>II:</w:t>
      </w:r>
      <w:r w:rsidRPr="00B848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Rectifiers &amp; Power Supplies (20 Periods)</w:t>
      </w:r>
    </w:p>
    <w:p w14:paraId="1E299A1B" w14:textId="77777777" w:rsidR="00DF03F5" w:rsidRPr="00B8486E" w:rsidRDefault="00000000" w:rsidP="00265E5E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486E">
        <w:rPr>
          <w:rFonts w:ascii="Times New Roman" w:hAnsi="Times New Roman" w:cs="Times New Roman"/>
          <w:color w:val="000000" w:themeColor="text1"/>
          <w:sz w:val="24"/>
          <w:szCs w:val="24"/>
        </w:rPr>
        <w:t>Need for rectification. Half-wave rectifier, full-wave rectifier and bridge rectifier – working principles, circuit diagrams and waveforms. Ripple factor and efficiency (qualitative). Filters used in power supplies – capacitor filter and LC filter. Voltage regulation, Zener diode as voltage regulator. Block diagram of regulated power supply and applications.</w:t>
      </w:r>
    </w:p>
    <w:p w14:paraId="5D26D978" w14:textId="66A6616A" w:rsidR="00DF03F5" w:rsidRDefault="00000000">
      <w:pPr>
        <w:pStyle w:val="Heading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48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UNIT – </w:t>
      </w:r>
      <w:r w:rsidR="00B8486E" w:rsidRPr="00B8486E">
        <w:rPr>
          <w:rFonts w:ascii="Times New Roman" w:hAnsi="Times New Roman" w:cs="Times New Roman"/>
          <w:color w:val="000000" w:themeColor="text1"/>
          <w:sz w:val="24"/>
          <w:szCs w:val="24"/>
        </w:rPr>
        <w:t>III:</w:t>
      </w:r>
      <w:r w:rsidRPr="00B848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Bipolar Junction Transistors (30 Periods)</w:t>
      </w:r>
    </w:p>
    <w:p w14:paraId="3671C8C8" w14:textId="77777777" w:rsidR="00DF03F5" w:rsidRPr="00B8486E" w:rsidRDefault="00000000" w:rsidP="00265E5E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486E">
        <w:rPr>
          <w:rFonts w:ascii="Times New Roman" w:hAnsi="Times New Roman" w:cs="Times New Roman"/>
          <w:color w:val="000000" w:themeColor="text1"/>
          <w:sz w:val="24"/>
          <w:szCs w:val="24"/>
        </w:rPr>
        <w:t>Construction and operation of NPN and PNP transistors. Transistor action, current components. Transistor configurations – CB, CE and CC. Input and output characteristics of transistor in CE configuration. Comparison of CB, CE and CC configurations. Biasing of transistor – need and methods (concept). Transistor as amplifier and switch.</w:t>
      </w:r>
    </w:p>
    <w:p w14:paraId="745C85A2" w14:textId="6CCDE739" w:rsidR="00DF03F5" w:rsidRDefault="00000000">
      <w:pPr>
        <w:pStyle w:val="Heading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48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UNIT – </w:t>
      </w:r>
      <w:r w:rsidR="00B8486E" w:rsidRPr="00B8486E">
        <w:rPr>
          <w:rFonts w:ascii="Times New Roman" w:hAnsi="Times New Roman" w:cs="Times New Roman"/>
          <w:color w:val="000000" w:themeColor="text1"/>
          <w:sz w:val="24"/>
          <w:szCs w:val="24"/>
        </w:rPr>
        <w:t>IV:</w:t>
      </w:r>
      <w:r w:rsidRPr="00B848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Amplifiers &amp; Feedback (30 Periods)</w:t>
      </w:r>
    </w:p>
    <w:p w14:paraId="1C7F9D60" w14:textId="77777777" w:rsidR="00DF03F5" w:rsidRPr="00B8486E" w:rsidRDefault="00000000" w:rsidP="00197E4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486E">
        <w:rPr>
          <w:rFonts w:ascii="Times New Roman" w:hAnsi="Times New Roman" w:cs="Times New Roman"/>
          <w:color w:val="000000" w:themeColor="text1"/>
          <w:sz w:val="24"/>
          <w:szCs w:val="24"/>
        </w:rPr>
        <w:t>Amplifier – definition, gain and bandwidth. Classification of amplifiers. Coupling methods – RC coupled and transformer coupled amplifiers. Frequency response of RC coupled amplifier. Power amplifiers – concept and applications. Feedback – definition, advantages and types of feedback. Effects of feedback on gain and bandwidth.</w:t>
      </w:r>
    </w:p>
    <w:p w14:paraId="446A5370" w14:textId="69FA13E9" w:rsidR="00DF03F5" w:rsidRDefault="00000000">
      <w:pPr>
        <w:pStyle w:val="Heading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48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UNIT – </w:t>
      </w:r>
      <w:r w:rsidR="00B8486E" w:rsidRPr="00B8486E">
        <w:rPr>
          <w:rFonts w:ascii="Times New Roman" w:hAnsi="Times New Roman" w:cs="Times New Roman"/>
          <w:color w:val="000000" w:themeColor="text1"/>
          <w:sz w:val="24"/>
          <w:szCs w:val="24"/>
        </w:rPr>
        <w:t>V:</w:t>
      </w:r>
      <w:r w:rsidRPr="00B848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FETs, MOSFETs &amp; Oscillators (30 Periods)</w:t>
      </w:r>
    </w:p>
    <w:p w14:paraId="3E0FD810" w14:textId="77777777" w:rsidR="00DF03F5" w:rsidRPr="00B8486E" w:rsidRDefault="00000000" w:rsidP="00DE6F85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48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Field Effect Transistor (FET) – construction and working of JFET, characteristics. MOSFET – enhancement and depletion types, advantages of MOSFET over BJT. Applications </w:t>
      </w:r>
      <w:proofErr w:type="gramStart"/>
      <w:r w:rsidRPr="00B8486E">
        <w:rPr>
          <w:rFonts w:ascii="Times New Roman" w:hAnsi="Times New Roman" w:cs="Times New Roman"/>
          <w:color w:val="000000" w:themeColor="text1"/>
          <w:sz w:val="24"/>
          <w:szCs w:val="24"/>
        </w:rPr>
        <w:t>of</w:t>
      </w:r>
      <w:proofErr w:type="gramEnd"/>
      <w:r w:rsidRPr="00B848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MOSFET in power electronics and EV systems. Oscillators – principle, conditions for oscillations. RC phase shift oscillator, Hartley oscillator and Colpitts oscillator – working principles and applications.</w:t>
      </w:r>
    </w:p>
    <w:p w14:paraId="2A789193" w14:textId="18417F92" w:rsidR="00DF03F5" w:rsidRDefault="00000000">
      <w:pPr>
        <w:pStyle w:val="Heading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48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UNIT – </w:t>
      </w:r>
      <w:r w:rsidR="00B8486E" w:rsidRPr="00B8486E">
        <w:rPr>
          <w:rFonts w:ascii="Times New Roman" w:hAnsi="Times New Roman" w:cs="Times New Roman"/>
          <w:color w:val="000000" w:themeColor="text1"/>
          <w:sz w:val="24"/>
          <w:szCs w:val="24"/>
        </w:rPr>
        <w:t>VI:</w:t>
      </w:r>
      <w:r w:rsidRPr="00B848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Linear ICs &amp; Electronic Instruments (26 Periods)</w:t>
      </w:r>
    </w:p>
    <w:p w14:paraId="6E75834D" w14:textId="77777777" w:rsidR="00DF03F5" w:rsidRPr="00B8486E" w:rsidRDefault="00000000" w:rsidP="00DE6F85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486E">
        <w:rPr>
          <w:rFonts w:ascii="Times New Roman" w:hAnsi="Times New Roman" w:cs="Times New Roman"/>
          <w:color w:val="000000" w:themeColor="text1"/>
          <w:sz w:val="24"/>
          <w:szCs w:val="24"/>
        </w:rPr>
        <w:t>Integrated circuits – advantages and classification. Operational amplifier – ideal characteristics and applications. Op-amp as inverting amplifier, summing amplifier, integrator and differentiator. IC 741 and IC 555 timer – pin configuration and applications. Electronic instruments – CRO, block diagram and applications. Digital frequency meter and function generator.</w:t>
      </w:r>
    </w:p>
    <w:p w14:paraId="08A68A2C" w14:textId="3FDAD490" w:rsidR="00DF03F5" w:rsidRPr="000F43B4" w:rsidRDefault="000F43B4">
      <w:pPr>
        <w:pStyle w:val="Heading3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0F43B4">
        <w:rPr>
          <w:rFonts w:ascii="Times New Roman" w:hAnsi="Times New Roman" w:cs="Times New Roman"/>
          <w:color w:val="000000" w:themeColor="text1"/>
          <w:sz w:val="32"/>
          <w:szCs w:val="32"/>
        </w:rPr>
        <w:t>REFERENCE BOOKS &amp; E-LEARNING RESOURCES</w:t>
      </w:r>
    </w:p>
    <w:p w14:paraId="0ACAB60D" w14:textId="6EAD01ED" w:rsidR="00DF03F5" w:rsidRDefault="00000000" w:rsidP="00953991">
      <w:pPr>
        <w:pStyle w:val="ListNumber"/>
        <w:numPr>
          <w:ilvl w:val="0"/>
          <w:numId w:val="0"/>
        </w:numPr>
        <w:ind w:left="360"/>
        <w:rPr>
          <w:rFonts w:ascii="Times New Roman" w:hAnsi="Times New Roman" w:cs="Times New Roman"/>
          <w:color w:val="000000" w:themeColor="text1"/>
        </w:rPr>
      </w:pPr>
      <w:r w:rsidRPr="00E87AB4">
        <w:rPr>
          <w:rFonts w:ascii="Times New Roman" w:hAnsi="Times New Roman" w:cs="Times New Roman"/>
          <w:color w:val="000000" w:themeColor="text1"/>
        </w:rPr>
        <w:t xml:space="preserve">V.K. Mehta &amp; Rohit Mehta – Principles of Electronics, S. </w:t>
      </w:r>
      <w:proofErr w:type="spellStart"/>
      <w:proofErr w:type="gramStart"/>
      <w:r w:rsidRPr="00E87AB4">
        <w:rPr>
          <w:rFonts w:ascii="Times New Roman" w:hAnsi="Times New Roman" w:cs="Times New Roman"/>
          <w:color w:val="000000" w:themeColor="text1"/>
        </w:rPr>
        <w:t>Chand</w:t>
      </w:r>
      <w:r w:rsidR="00680101">
        <w:rPr>
          <w:rFonts w:ascii="Times New Roman" w:hAnsi="Times New Roman" w:cs="Times New Roman"/>
          <w:color w:val="000000" w:themeColor="text1"/>
        </w:rPr>
        <w:t>,</w:t>
      </w:r>
      <w:r w:rsidRPr="00E87AB4">
        <w:rPr>
          <w:rFonts w:ascii="Times New Roman" w:hAnsi="Times New Roman" w:cs="Times New Roman"/>
          <w:color w:val="000000" w:themeColor="text1"/>
        </w:rPr>
        <w:t>Boylestad</w:t>
      </w:r>
      <w:proofErr w:type="spellEnd"/>
      <w:proofErr w:type="gramEnd"/>
      <w:r w:rsidRPr="00E87AB4">
        <w:rPr>
          <w:rFonts w:ascii="Times New Roman" w:hAnsi="Times New Roman" w:cs="Times New Roman"/>
          <w:color w:val="000000" w:themeColor="text1"/>
        </w:rPr>
        <w:t xml:space="preserve"> &amp; </w:t>
      </w:r>
      <w:proofErr w:type="spellStart"/>
      <w:r w:rsidRPr="00E87AB4">
        <w:rPr>
          <w:rFonts w:ascii="Times New Roman" w:hAnsi="Times New Roman" w:cs="Times New Roman"/>
          <w:color w:val="000000" w:themeColor="text1"/>
        </w:rPr>
        <w:t>Nashelsky</w:t>
      </w:r>
      <w:proofErr w:type="spellEnd"/>
      <w:r w:rsidRPr="00E87AB4">
        <w:rPr>
          <w:rFonts w:ascii="Times New Roman" w:hAnsi="Times New Roman" w:cs="Times New Roman"/>
          <w:color w:val="000000" w:themeColor="text1"/>
        </w:rPr>
        <w:t xml:space="preserve"> – Electronic Devices and Circuit Theory, G.K. Mithal – Electronic Devices and Circuits, Khanna </w:t>
      </w:r>
      <w:proofErr w:type="spellStart"/>
      <w:proofErr w:type="gramStart"/>
      <w:r w:rsidRPr="00E87AB4">
        <w:rPr>
          <w:rFonts w:ascii="Times New Roman" w:hAnsi="Times New Roman" w:cs="Times New Roman"/>
          <w:color w:val="000000" w:themeColor="text1"/>
        </w:rPr>
        <w:t>Publishers</w:t>
      </w:r>
      <w:r w:rsidR="00680101">
        <w:rPr>
          <w:rFonts w:ascii="Times New Roman" w:hAnsi="Times New Roman" w:cs="Times New Roman"/>
          <w:color w:val="000000" w:themeColor="text1"/>
        </w:rPr>
        <w:t>,</w:t>
      </w:r>
      <w:r w:rsidRPr="00E87AB4">
        <w:rPr>
          <w:rFonts w:ascii="Times New Roman" w:hAnsi="Times New Roman" w:cs="Times New Roman"/>
          <w:color w:val="000000" w:themeColor="text1"/>
        </w:rPr>
        <w:t>B.L</w:t>
      </w:r>
      <w:proofErr w:type="spellEnd"/>
      <w:r w:rsidRPr="00E87AB4">
        <w:rPr>
          <w:rFonts w:ascii="Times New Roman" w:hAnsi="Times New Roman" w:cs="Times New Roman"/>
          <w:color w:val="000000" w:themeColor="text1"/>
        </w:rPr>
        <w:t>.</w:t>
      </w:r>
      <w:proofErr w:type="gramEnd"/>
      <w:r w:rsidRPr="00E87AB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E87AB4">
        <w:rPr>
          <w:rFonts w:ascii="Times New Roman" w:hAnsi="Times New Roman" w:cs="Times New Roman"/>
          <w:color w:val="000000" w:themeColor="text1"/>
        </w:rPr>
        <w:t>Theraja</w:t>
      </w:r>
      <w:proofErr w:type="spellEnd"/>
      <w:r w:rsidRPr="00E87AB4">
        <w:rPr>
          <w:rFonts w:ascii="Times New Roman" w:hAnsi="Times New Roman" w:cs="Times New Roman"/>
          <w:color w:val="000000" w:themeColor="text1"/>
        </w:rPr>
        <w:t xml:space="preserve"> – Electrical </w:t>
      </w:r>
      <w:r w:rsidR="00680101" w:rsidRPr="00E87AB4">
        <w:rPr>
          <w:rFonts w:ascii="Times New Roman" w:hAnsi="Times New Roman" w:cs="Times New Roman"/>
          <w:color w:val="000000" w:themeColor="text1"/>
        </w:rPr>
        <w:t>Technology</w:t>
      </w:r>
      <w:r w:rsidR="00680101">
        <w:rPr>
          <w:rFonts w:ascii="Times New Roman" w:hAnsi="Times New Roman" w:cs="Times New Roman"/>
          <w:color w:val="000000" w:themeColor="text1"/>
        </w:rPr>
        <w:t>,</w:t>
      </w:r>
      <w:r w:rsidR="00680101" w:rsidRPr="00E87AB4">
        <w:rPr>
          <w:rFonts w:ascii="Times New Roman" w:hAnsi="Times New Roman" w:cs="Times New Roman"/>
          <w:color w:val="000000" w:themeColor="text1"/>
        </w:rPr>
        <w:t xml:space="preserve"> Ramakant</w:t>
      </w:r>
      <w:r w:rsidRPr="00E87AB4">
        <w:rPr>
          <w:rFonts w:ascii="Times New Roman" w:hAnsi="Times New Roman" w:cs="Times New Roman"/>
          <w:color w:val="000000" w:themeColor="text1"/>
        </w:rPr>
        <w:t xml:space="preserve"> Gayakwad – Op-Amps and Linear </w:t>
      </w:r>
      <w:proofErr w:type="spellStart"/>
      <w:proofErr w:type="gramStart"/>
      <w:r w:rsidRPr="00E87AB4">
        <w:rPr>
          <w:rFonts w:ascii="Times New Roman" w:hAnsi="Times New Roman" w:cs="Times New Roman"/>
          <w:color w:val="000000" w:themeColor="text1"/>
        </w:rPr>
        <w:t>ICs</w:t>
      </w:r>
      <w:r w:rsidR="00680101">
        <w:rPr>
          <w:rFonts w:ascii="Times New Roman" w:hAnsi="Times New Roman" w:cs="Times New Roman"/>
          <w:color w:val="000000" w:themeColor="text1"/>
        </w:rPr>
        <w:t>,</w:t>
      </w:r>
      <w:r w:rsidRPr="00E87AB4">
        <w:rPr>
          <w:rFonts w:ascii="Times New Roman" w:hAnsi="Times New Roman" w:cs="Times New Roman"/>
          <w:color w:val="000000" w:themeColor="text1"/>
        </w:rPr>
        <w:t>J.B</w:t>
      </w:r>
      <w:proofErr w:type="spellEnd"/>
      <w:r w:rsidRPr="00E87AB4">
        <w:rPr>
          <w:rFonts w:ascii="Times New Roman" w:hAnsi="Times New Roman" w:cs="Times New Roman"/>
          <w:color w:val="000000" w:themeColor="text1"/>
        </w:rPr>
        <w:t>.</w:t>
      </w:r>
      <w:proofErr w:type="gramEnd"/>
      <w:r w:rsidRPr="00E87AB4">
        <w:rPr>
          <w:rFonts w:ascii="Times New Roman" w:hAnsi="Times New Roman" w:cs="Times New Roman"/>
          <w:color w:val="000000" w:themeColor="text1"/>
        </w:rPr>
        <w:t xml:space="preserve"> Gupta – Electronics </w:t>
      </w:r>
      <w:proofErr w:type="spellStart"/>
      <w:proofErr w:type="gramStart"/>
      <w:r w:rsidRPr="00E87AB4">
        <w:rPr>
          <w:rFonts w:ascii="Times New Roman" w:hAnsi="Times New Roman" w:cs="Times New Roman"/>
          <w:color w:val="000000" w:themeColor="text1"/>
        </w:rPr>
        <w:t>Engineering</w:t>
      </w:r>
      <w:r w:rsidR="00680101">
        <w:rPr>
          <w:rFonts w:ascii="Times New Roman" w:hAnsi="Times New Roman" w:cs="Times New Roman"/>
          <w:color w:val="000000" w:themeColor="text1"/>
        </w:rPr>
        <w:t>,</w:t>
      </w:r>
      <w:r w:rsidRPr="00E87AB4">
        <w:rPr>
          <w:rFonts w:ascii="Times New Roman" w:hAnsi="Times New Roman" w:cs="Times New Roman"/>
          <w:color w:val="000000" w:themeColor="text1"/>
        </w:rPr>
        <w:t>Millman</w:t>
      </w:r>
      <w:proofErr w:type="spellEnd"/>
      <w:proofErr w:type="gramEnd"/>
      <w:r w:rsidRPr="00E87AB4">
        <w:rPr>
          <w:rFonts w:ascii="Times New Roman" w:hAnsi="Times New Roman" w:cs="Times New Roman"/>
          <w:color w:val="000000" w:themeColor="text1"/>
        </w:rPr>
        <w:t xml:space="preserve"> &amp; Halkias – Integrated Electronics</w:t>
      </w:r>
    </w:p>
    <w:p w14:paraId="4EB00F04" w14:textId="661FE640" w:rsidR="00DF03F5" w:rsidRPr="00E87AB4" w:rsidRDefault="00000000" w:rsidP="00953991">
      <w:pPr>
        <w:pStyle w:val="ListNumber"/>
        <w:numPr>
          <w:ilvl w:val="0"/>
          <w:numId w:val="0"/>
        </w:numPr>
        <w:ind w:left="360"/>
        <w:rPr>
          <w:rFonts w:ascii="Times New Roman" w:hAnsi="Times New Roman" w:cs="Times New Roman"/>
          <w:color w:val="000000" w:themeColor="text1"/>
        </w:rPr>
      </w:pPr>
      <w:r w:rsidRPr="00E87AB4">
        <w:rPr>
          <w:rFonts w:ascii="Times New Roman" w:hAnsi="Times New Roman" w:cs="Times New Roman"/>
          <w:color w:val="000000" w:themeColor="text1"/>
        </w:rPr>
        <w:t>NPTEL – Semiconductor Devices (IIT</w:t>
      </w:r>
      <w:proofErr w:type="gramStart"/>
      <w:r w:rsidRPr="00E87AB4">
        <w:rPr>
          <w:rFonts w:ascii="Times New Roman" w:hAnsi="Times New Roman" w:cs="Times New Roman"/>
          <w:color w:val="000000" w:themeColor="text1"/>
        </w:rPr>
        <w:t>)</w:t>
      </w:r>
      <w:r w:rsidR="00680101">
        <w:rPr>
          <w:rFonts w:ascii="Times New Roman" w:hAnsi="Times New Roman" w:cs="Times New Roman"/>
          <w:color w:val="000000" w:themeColor="text1"/>
        </w:rPr>
        <w:t>,</w:t>
      </w:r>
      <w:r w:rsidRPr="00E87AB4">
        <w:rPr>
          <w:rFonts w:ascii="Times New Roman" w:hAnsi="Times New Roman" w:cs="Times New Roman"/>
          <w:color w:val="000000" w:themeColor="text1"/>
        </w:rPr>
        <w:t>NPTEL</w:t>
      </w:r>
      <w:proofErr w:type="gramEnd"/>
      <w:r w:rsidRPr="00E87AB4">
        <w:rPr>
          <w:rFonts w:ascii="Times New Roman" w:hAnsi="Times New Roman" w:cs="Times New Roman"/>
          <w:color w:val="000000" w:themeColor="text1"/>
        </w:rPr>
        <w:t xml:space="preserve"> – Analog </w:t>
      </w:r>
      <w:proofErr w:type="spellStart"/>
      <w:proofErr w:type="gramStart"/>
      <w:r w:rsidRPr="00E87AB4">
        <w:rPr>
          <w:rFonts w:ascii="Times New Roman" w:hAnsi="Times New Roman" w:cs="Times New Roman"/>
          <w:color w:val="000000" w:themeColor="text1"/>
        </w:rPr>
        <w:t>Circuits</w:t>
      </w:r>
      <w:r w:rsidR="00680101">
        <w:rPr>
          <w:rFonts w:ascii="Times New Roman" w:hAnsi="Times New Roman" w:cs="Times New Roman"/>
          <w:color w:val="000000" w:themeColor="text1"/>
        </w:rPr>
        <w:t>,</w:t>
      </w:r>
      <w:r w:rsidRPr="00E87AB4">
        <w:rPr>
          <w:rFonts w:ascii="Times New Roman" w:hAnsi="Times New Roman" w:cs="Times New Roman"/>
          <w:color w:val="000000" w:themeColor="text1"/>
        </w:rPr>
        <w:t>https</w:t>
      </w:r>
      <w:proofErr w:type="spellEnd"/>
      <w:r w:rsidRPr="00E87AB4">
        <w:rPr>
          <w:rFonts w:ascii="Times New Roman" w:hAnsi="Times New Roman" w:cs="Times New Roman"/>
          <w:color w:val="000000" w:themeColor="text1"/>
        </w:rPr>
        <w:t>://nptel.ac.in</w:t>
      </w:r>
      <w:proofErr w:type="gramEnd"/>
    </w:p>
    <w:p w14:paraId="4471E32E" w14:textId="61CE90EE" w:rsidR="00DF03F5" w:rsidRPr="00E87AB4" w:rsidRDefault="00000000" w:rsidP="00953991">
      <w:pPr>
        <w:pStyle w:val="ListNumber"/>
        <w:numPr>
          <w:ilvl w:val="0"/>
          <w:numId w:val="0"/>
        </w:numPr>
        <w:ind w:left="360"/>
        <w:rPr>
          <w:rFonts w:ascii="Times New Roman" w:hAnsi="Times New Roman" w:cs="Times New Roman"/>
          <w:color w:val="000000" w:themeColor="text1"/>
        </w:rPr>
      </w:pPr>
      <w:r w:rsidRPr="00E87AB4">
        <w:rPr>
          <w:rFonts w:ascii="Times New Roman" w:hAnsi="Times New Roman" w:cs="Times New Roman"/>
          <w:color w:val="000000" w:themeColor="text1"/>
        </w:rPr>
        <w:t>https://www.allaboutcircuits.com</w:t>
      </w:r>
      <w:r w:rsidR="00680101">
        <w:rPr>
          <w:rFonts w:ascii="Times New Roman" w:hAnsi="Times New Roman" w:cs="Times New Roman"/>
          <w:color w:val="000000" w:themeColor="text1"/>
        </w:rPr>
        <w:t>,</w:t>
      </w:r>
      <w:r w:rsidRPr="00E87AB4">
        <w:rPr>
          <w:rFonts w:ascii="Times New Roman" w:hAnsi="Times New Roman" w:cs="Times New Roman"/>
          <w:color w:val="000000" w:themeColor="text1"/>
        </w:rPr>
        <w:t>https://www.electronics-tutorials.ws</w:t>
      </w:r>
      <w:r w:rsidR="00680101">
        <w:rPr>
          <w:rFonts w:ascii="Times New Roman" w:hAnsi="Times New Roman" w:cs="Times New Roman"/>
          <w:color w:val="000000" w:themeColor="text1"/>
        </w:rPr>
        <w:t>,</w:t>
      </w:r>
      <w:r w:rsidRPr="00E87AB4">
        <w:rPr>
          <w:rFonts w:ascii="Times New Roman" w:hAnsi="Times New Roman" w:cs="Times New Roman"/>
          <w:color w:val="000000" w:themeColor="text1"/>
        </w:rPr>
        <w:t>https://ocw.mit.edu</w:t>
      </w:r>
    </w:p>
    <w:p w14:paraId="71141CA4" w14:textId="07A364CF" w:rsidR="00DF03F5" w:rsidRDefault="00B001C4" w:rsidP="00953991">
      <w:pPr>
        <w:pStyle w:val="ListNumber"/>
        <w:numPr>
          <w:ilvl w:val="0"/>
          <w:numId w:val="0"/>
        </w:numPr>
        <w:ind w:left="360"/>
        <w:rPr>
          <w:rFonts w:ascii="Times New Roman" w:hAnsi="Times New Roman" w:cs="Times New Roman"/>
          <w:color w:val="000000" w:themeColor="text1"/>
        </w:rPr>
      </w:pPr>
      <w:hyperlink r:id="rId6" w:history="1">
        <w:r w:rsidRPr="006D663D">
          <w:rPr>
            <w:rStyle w:val="Hyperlink"/>
            <w:rFonts w:ascii="Times New Roman" w:hAnsi="Times New Roman" w:cs="Times New Roman"/>
          </w:rPr>
          <w:t>https://www.analog.com,https://www.renesas.com</w:t>
        </w:r>
      </w:hyperlink>
    </w:p>
    <w:p w14:paraId="34FE9E5B" w14:textId="77777777" w:rsidR="00B001C4" w:rsidRDefault="00B001C4" w:rsidP="00953991">
      <w:pPr>
        <w:pStyle w:val="ListNumber"/>
        <w:numPr>
          <w:ilvl w:val="0"/>
          <w:numId w:val="0"/>
        </w:numPr>
        <w:ind w:left="360"/>
        <w:rPr>
          <w:rFonts w:ascii="Times New Roman" w:hAnsi="Times New Roman" w:cs="Times New Roman"/>
          <w:color w:val="000000" w:themeColor="text1"/>
        </w:rPr>
      </w:pPr>
    </w:p>
    <w:p w14:paraId="05394854" w14:textId="1D38A7A6" w:rsidR="008A7D77" w:rsidRPr="000F43B4" w:rsidRDefault="000F43B4" w:rsidP="008A7D77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0F43B4">
        <w:rPr>
          <w:rFonts w:ascii="Times New Roman" w:hAnsi="Times New Roman" w:cs="Times New Roman"/>
          <w:b/>
          <w:bCs/>
          <w:sz w:val="28"/>
          <w:szCs w:val="28"/>
        </w:rPr>
        <w:lastRenderedPageBreak/>
        <w:t>SUGGESTED LEARNING OUTCOMES</w:t>
      </w:r>
    </w:p>
    <w:p w14:paraId="019862DC" w14:textId="77777777" w:rsidR="008A7D77" w:rsidRPr="00B8486E" w:rsidRDefault="008A7D77" w:rsidP="008A7D77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B8486E">
        <w:rPr>
          <w:rFonts w:ascii="Times New Roman" w:hAnsi="Times New Roman" w:cs="Times New Roman"/>
          <w:sz w:val="24"/>
          <w:szCs w:val="24"/>
        </w:rPr>
        <w:t>Upon completion of this unit, the student shall be able to:</w:t>
      </w:r>
    </w:p>
    <w:p w14:paraId="700CC865" w14:textId="77777777" w:rsidR="008A7D77" w:rsidRPr="00B8486E" w:rsidRDefault="008A7D77" w:rsidP="008A7D77">
      <w:pPr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8486E">
        <w:rPr>
          <w:rFonts w:ascii="Times New Roman" w:hAnsi="Times New Roman" w:cs="Times New Roman"/>
          <w:b/>
          <w:bCs/>
          <w:sz w:val="24"/>
          <w:szCs w:val="24"/>
        </w:rPr>
        <w:t>UNIT – I: Semiconductor Fundamentals &amp; PN Junction Diodes</w:t>
      </w:r>
    </w:p>
    <w:p w14:paraId="3570CAD2" w14:textId="77777777" w:rsidR="008A7D77" w:rsidRPr="00B8486E" w:rsidRDefault="008A7D77" w:rsidP="008A7D77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B8486E">
        <w:rPr>
          <w:rFonts w:ascii="Times New Roman" w:hAnsi="Times New Roman" w:cs="Times New Roman"/>
          <w:sz w:val="24"/>
          <w:szCs w:val="24"/>
        </w:rPr>
        <w:t>1.1 Explain energy band theory of solids.</w:t>
      </w:r>
      <w:r w:rsidRPr="00B8486E">
        <w:rPr>
          <w:rFonts w:ascii="Times New Roman" w:hAnsi="Times New Roman" w:cs="Times New Roman"/>
          <w:sz w:val="24"/>
          <w:szCs w:val="24"/>
        </w:rPr>
        <w:br/>
        <w:t>1.2 Classify materials into conductors, insulators and semiconductors.</w:t>
      </w:r>
      <w:r w:rsidRPr="00B8486E">
        <w:rPr>
          <w:rFonts w:ascii="Times New Roman" w:hAnsi="Times New Roman" w:cs="Times New Roman"/>
          <w:sz w:val="24"/>
          <w:szCs w:val="24"/>
        </w:rPr>
        <w:br/>
        <w:t>1.3 Define intrinsic and extrinsic semiconductors.</w:t>
      </w:r>
      <w:r w:rsidRPr="00B8486E">
        <w:rPr>
          <w:rFonts w:ascii="Times New Roman" w:hAnsi="Times New Roman" w:cs="Times New Roman"/>
          <w:sz w:val="24"/>
          <w:szCs w:val="24"/>
        </w:rPr>
        <w:br/>
        <w:t>1.4 Explain the doping process in semiconductors.</w:t>
      </w:r>
      <w:r w:rsidRPr="00B8486E">
        <w:rPr>
          <w:rFonts w:ascii="Times New Roman" w:hAnsi="Times New Roman" w:cs="Times New Roman"/>
          <w:sz w:val="24"/>
          <w:szCs w:val="24"/>
        </w:rPr>
        <w:br/>
        <w:t>1.5 Differentiate between n-type and p-type semiconductors.</w:t>
      </w:r>
      <w:r w:rsidRPr="00B8486E">
        <w:rPr>
          <w:rFonts w:ascii="Times New Roman" w:hAnsi="Times New Roman" w:cs="Times New Roman"/>
          <w:sz w:val="24"/>
          <w:szCs w:val="24"/>
        </w:rPr>
        <w:br/>
        <w:t>1.6 Identify charge carriers in semiconductors.</w:t>
      </w:r>
      <w:r w:rsidRPr="00B8486E">
        <w:rPr>
          <w:rFonts w:ascii="Times New Roman" w:hAnsi="Times New Roman" w:cs="Times New Roman"/>
          <w:sz w:val="24"/>
          <w:szCs w:val="24"/>
        </w:rPr>
        <w:br/>
        <w:t>1.7 Explain the effect of temperature on semiconductors.</w:t>
      </w:r>
      <w:r w:rsidRPr="00B8486E">
        <w:rPr>
          <w:rFonts w:ascii="Times New Roman" w:hAnsi="Times New Roman" w:cs="Times New Roman"/>
          <w:sz w:val="24"/>
          <w:szCs w:val="24"/>
        </w:rPr>
        <w:br/>
        <w:t>1.8 Explain the formation of PN junction diode.</w:t>
      </w:r>
      <w:r w:rsidRPr="00B8486E">
        <w:rPr>
          <w:rFonts w:ascii="Times New Roman" w:hAnsi="Times New Roman" w:cs="Times New Roman"/>
          <w:sz w:val="24"/>
          <w:szCs w:val="24"/>
        </w:rPr>
        <w:br/>
        <w:t>1.9 Explain depletion region and barrier potential.</w:t>
      </w:r>
      <w:r w:rsidRPr="00B8486E">
        <w:rPr>
          <w:rFonts w:ascii="Times New Roman" w:hAnsi="Times New Roman" w:cs="Times New Roman"/>
          <w:sz w:val="24"/>
          <w:szCs w:val="24"/>
        </w:rPr>
        <w:br/>
        <w:t>1.10 Explain forward biasing of PN junction diode.</w:t>
      </w:r>
      <w:r w:rsidRPr="00B8486E">
        <w:rPr>
          <w:rFonts w:ascii="Times New Roman" w:hAnsi="Times New Roman" w:cs="Times New Roman"/>
          <w:sz w:val="24"/>
          <w:szCs w:val="24"/>
        </w:rPr>
        <w:br/>
        <w:t>1.11 Explain reverse biasing of PN junction diode.</w:t>
      </w:r>
      <w:r w:rsidRPr="00B8486E">
        <w:rPr>
          <w:rFonts w:ascii="Times New Roman" w:hAnsi="Times New Roman" w:cs="Times New Roman"/>
          <w:sz w:val="24"/>
          <w:szCs w:val="24"/>
        </w:rPr>
        <w:br/>
        <w:t>1.12 Draw and explain V–I characteristics of PN junction diode.</w:t>
      </w:r>
      <w:r w:rsidRPr="00B8486E">
        <w:rPr>
          <w:rFonts w:ascii="Times New Roman" w:hAnsi="Times New Roman" w:cs="Times New Roman"/>
          <w:sz w:val="24"/>
          <w:szCs w:val="24"/>
        </w:rPr>
        <w:br/>
        <w:t>1.13 Explain the working of Zener diode.</w:t>
      </w:r>
      <w:r w:rsidRPr="00B8486E">
        <w:rPr>
          <w:rFonts w:ascii="Times New Roman" w:hAnsi="Times New Roman" w:cs="Times New Roman"/>
          <w:sz w:val="24"/>
          <w:szCs w:val="24"/>
        </w:rPr>
        <w:br/>
        <w:t>1.14 Draw and explain V–I characteristics of Zener diode.</w:t>
      </w:r>
      <w:r w:rsidRPr="00B8486E">
        <w:rPr>
          <w:rFonts w:ascii="Times New Roman" w:hAnsi="Times New Roman" w:cs="Times New Roman"/>
          <w:sz w:val="24"/>
          <w:szCs w:val="24"/>
        </w:rPr>
        <w:br/>
        <w:t>1.15 Explain the working and applications of LED.</w:t>
      </w:r>
      <w:r w:rsidRPr="00B8486E">
        <w:rPr>
          <w:rFonts w:ascii="Times New Roman" w:hAnsi="Times New Roman" w:cs="Times New Roman"/>
          <w:sz w:val="24"/>
          <w:szCs w:val="24"/>
        </w:rPr>
        <w:br/>
        <w:t>1.16 Explain the working and applications of photodiode.</w:t>
      </w:r>
      <w:r w:rsidRPr="00B8486E">
        <w:rPr>
          <w:rFonts w:ascii="Times New Roman" w:hAnsi="Times New Roman" w:cs="Times New Roman"/>
          <w:sz w:val="24"/>
          <w:szCs w:val="24"/>
        </w:rPr>
        <w:br/>
        <w:t>1.17 Explain the working and applications of LDR.</w:t>
      </w:r>
    </w:p>
    <w:p w14:paraId="4321A524" w14:textId="77777777" w:rsidR="008A7D77" w:rsidRPr="00B8486E" w:rsidRDefault="008A7D77" w:rsidP="008A7D77">
      <w:pPr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8486E">
        <w:rPr>
          <w:rFonts w:ascii="Times New Roman" w:hAnsi="Times New Roman" w:cs="Times New Roman"/>
          <w:b/>
          <w:bCs/>
          <w:sz w:val="24"/>
          <w:szCs w:val="24"/>
        </w:rPr>
        <w:t>UNIT – II: Rectifiers &amp; Power Supplies</w:t>
      </w:r>
    </w:p>
    <w:p w14:paraId="7CC94186" w14:textId="77777777" w:rsidR="008A7D77" w:rsidRPr="00B8486E" w:rsidRDefault="008A7D77" w:rsidP="008A7D77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B8486E">
        <w:rPr>
          <w:rFonts w:ascii="Times New Roman" w:hAnsi="Times New Roman" w:cs="Times New Roman"/>
          <w:sz w:val="24"/>
          <w:szCs w:val="24"/>
        </w:rPr>
        <w:t>2.1 Explain the need for rectification.</w:t>
      </w:r>
      <w:r w:rsidRPr="00B8486E">
        <w:rPr>
          <w:rFonts w:ascii="Times New Roman" w:hAnsi="Times New Roman" w:cs="Times New Roman"/>
          <w:sz w:val="24"/>
          <w:szCs w:val="24"/>
        </w:rPr>
        <w:br/>
        <w:t>2.2 Define a rectifier.</w:t>
      </w:r>
      <w:r w:rsidRPr="00B8486E">
        <w:rPr>
          <w:rFonts w:ascii="Times New Roman" w:hAnsi="Times New Roman" w:cs="Times New Roman"/>
          <w:sz w:val="24"/>
          <w:szCs w:val="24"/>
        </w:rPr>
        <w:br/>
        <w:t>2.3 Explain the working of half-wave rectifier with waveform.</w:t>
      </w:r>
      <w:r w:rsidRPr="00B8486E">
        <w:rPr>
          <w:rFonts w:ascii="Times New Roman" w:hAnsi="Times New Roman" w:cs="Times New Roman"/>
          <w:sz w:val="24"/>
          <w:szCs w:val="24"/>
        </w:rPr>
        <w:br/>
        <w:t>2.4 Explain the working of full-wave rectifier with waveform.</w:t>
      </w:r>
      <w:r w:rsidRPr="00B8486E">
        <w:rPr>
          <w:rFonts w:ascii="Times New Roman" w:hAnsi="Times New Roman" w:cs="Times New Roman"/>
          <w:sz w:val="24"/>
          <w:szCs w:val="24"/>
        </w:rPr>
        <w:br/>
        <w:t>2.5 Explain the working of bridge rectifier with waveform.</w:t>
      </w:r>
      <w:r w:rsidRPr="00B8486E">
        <w:rPr>
          <w:rFonts w:ascii="Times New Roman" w:hAnsi="Times New Roman" w:cs="Times New Roman"/>
          <w:sz w:val="24"/>
          <w:szCs w:val="24"/>
        </w:rPr>
        <w:br/>
        <w:t>2.6 Compare half-wave and full-wave rectifiers.</w:t>
      </w:r>
      <w:r w:rsidRPr="00B8486E">
        <w:rPr>
          <w:rFonts w:ascii="Times New Roman" w:hAnsi="Times New Roman" w:cs="Times New Roman"/>
          <w:sz w:val="24"/>
          <w:szCs w:val="24"/>
        </w:rPr>
        <w:br/>
        <w:t>2.7 Define ripple factor.</w:t>
      </w:r>
      <w:r w:rsidRPr="00B8486E">
        <w:rPr>
          <w:rFonts w:ascii="Times New Roman" w:hAnsi="Times New Roman" w:cs="Times New Roman"/>
          <w:sz w:val="24"/>
          <w:szCs w:val="24"/>
        </w:rPr>
        <w:br/>
        <w:t>2.8 Explain rectifier efficiency (qualitative).</w:t>
      </w:r>
      <w:r w:rsidRPr="00B8486E">
        <w:rPr>
          <w:rFonts w:ascii="Times New Roman" w:hAnsi="Times New Roman" w:cs="Times New Roman"/>
          <w:sz w:val="24"/>
          <w:szCs w:val="24"/>
        </w:rPr>
        <w:br/>
        <w:t>2.9 State the need for filters in power supplies.</w:t>
      </w:r>
      <w:r w:rsidRPr="00B8486E">
        <w:rPr>
          <w:rFonts w:ascii="Times New Roman" w:hAnsi="Times New Roman" w:cs="Times New Roman"/>
          <w:sz w:val="24"/>
          <w:szCs w:val="24"/>
        </w:rPr>
        <w:br/>
        <w:t>2.10 List different types of filters used in power supplies.</w:t>
      </w:r>
      <w:r w:rsidRPr="00B8486E">
        <w:rPr>
          <w:rFonts w:ascii="Times New Roman" w:hAnsi="Times New Roman" w:cs="Times New Roman"/>
          <w:sz w:val="24"/>
          <w:szCs w:val="24"/>
        </w:rPr>
        <w:br/>
        <w:t>2.11 Explain the working of capacitor filter.</w:t>
      </w:r>
      <w:r w:rsidRPr="00B8486E">
        <w:rPr>
          <w:rFonts w:ascii="Times New Roman" w:hAnsi="Times New Roman" w:cs="Times New Roman"/>
          <w:sz w:val="24"/>
          <w:szCs w:val="24"/>
        </w:rPr>
        <w:br/>
        <w:t>2.12 Explain the working of LC filter (basic idea).</w:t>
      </w:r>
      <w:r w:rsidRPr="00B8486E">
        <w:rPr>
          <w:rFonts w:ascii="Times New Roman" w:hAnsi="Times New Roman" w:cs="Times New Roman"/>
          <w:sz w:val="24"/>
          <w:szCs w:val="24"/>
        </w:rPr>
        <w:br/>
        <w:t>2.13 Define voltage regulation.</w:t>
      </w:r>
      <w:r w:rsidRPr="00B8486E">
        <w:rPr>
          <w:rFonts w:ascii="Times New Roman" w:hAnsi="Times New Roman" w:cs="Times New Roman"/>
          <w:sz w:val="24"/>
          <w:szCs w:val="24"/>
        </w:rPr>
        <w:br/>
        <w:t>2.14 Explain Zener diode as a voltage regulator.</w:t>
      </w:r>
      <w:r w:rsidRPr="00B8486E">
        <w:rPr>
          <w:rFonts w:ascii="Times New Roman" w:hAnsi="Times New Roman" w:cs="Times New Roman"/>
          <w:sz w:val="24"/>
          <w:szCs w:val="24"/>
        </w:rPr>
        <w:br/>
        <w:t>2.15 Draw and explain the block diagram of regulated power supply.</w:t>
      </w:r>
      <w:r w:rsidRPr="00B8486E">
        <w:rPr>
          <w:rFonts w:ascii="Times New Roman" w:hAnsi="Times New Roman" w:cs="Times New Roman"/>
          <w:sz w:val="24"/>
          <w:szCs w:val="24"/>
        </w:rPr>
        <w:br/>
        <w:t>2.16 List the applications of regulated power supplies.</w:t>
      </w:r>
    </w:p>
    <w:p w14:paraId="4FE39DA7" w14:textId="77777777" w:rsidR="008A7D77" w:rsidRPr="00B8486E" w:rsidRDefault="008A7D77" w:rsidP="008A7D77">
      <w:pPr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8486E">
        <w:rPr>
          <w:rFonts w:ascii="Times New Roman" w:hAnsi="Times New Roman" w:cs="Times New Roman"/>
          <w:b/>
          <w:bCs/>
          <w:sz w:val="24"/>
          <w:szCs w:val="24"/>
        </w:rPr>
        <w:t>UNIT – III: Bipolar Junction Transistors (BJT)</w:t>
      </w:r>
    </w:p>
    <w:p w14:paraId="6A23DFC4" w14:textId="77777777" w:rsidR="008A7D77" w:rsidRPr="00B8486E" w:rsidRDefault="008A7D77" w:rsidP="008A7D77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B8486E">
        <w:rPr>
          <w:rFonts w:ascii="Times New Roman" w:hAnsi="Times New Roman" w:cs="Times New Roman"/>
          <w:sz w:val="24"/>
          <w:szCs w:val="24"/>
        </w:rPr>
        <w:lastRenderedPageBreak/>
        <w:t>3.1 Define a transistor.</w:t>
      </w:r>
      <w:r w:rsidRPr="00B8486E">
        <w:rPr>
          <w:rFonts w:ascii="Times New Roman" w:hAnsi="Times New Roman" w:cs="Times New Roman"/>
          <w:sz w:val="24"/>
          <w:szCs w:val="24"/>
        </w:rPr>
        <w:br/>
        <w:t>3.2 Explain the construction of NPN and PNP transistors.</w:t>
      </w:r>
      <w:r w:rsidRPr="00B8486E">
        <w:rPr>
          <w:rFonts w:ascii="Times New Roman" w:hAnsi="Times New Roman" w:cs="Times New Roman"/>
          <w:sz w:val="24"/>
          <w:szCs w:val="24"/>
        </w:rPr>
        <w:br/>
        <w:t>3.3 Explain the working principle of BJT.</w:t>
      </w:r>
      <w:r w:rsidRPr="00B8486E">
        <w:rPr>
          <w:rFonts w:ascii="Times New Roman" w:hAnsi="Times New Roman" w:cs="Times New Roman"/>
          <w:sz w:val="24"/>
          <w:szCs w:val="24"/>
        </w:rPr>
        <w:br/>
        <w:t>3.4 Identify emitter, base and collector regions.</w:t>
      </w:r>
      <w:r w:rsidRPr="00B8486E">
        <w:rPr>
          <w:rFonts w:ascii="Times New Roman" w:hAnsi="Times New Roman" w:cs="Times New Roman"/>
          <w:sz w:val="24"/>
          <w:szCs w:val="24"/>
        </w:rPr>
        <w:br/>
        <w:t>3.5 Explain transistor action.</w:t>
      </w:r>
      <w:r w:rsidRPr="00B8486E">
        <w:rPr>
          <w:rFonts w:ascii="Times New Roman" w:hAnsi="Times New Roman" w:cs="Times New Roman"/>
          <w:sz w:val="24"/>
          <w:szCs w:val="24"/>
        </w:rPr>
        <w:br/>
        <w:t>3.6 Explain current components in a transistor.</w:t>
      </w:r>
      <w:r w:rsidRPr="00B8486E">
        <w:rPr>
          <w:rFonts w:ascii="Times New Roman" w:hAnsi="Times New Roman" w:cs="Times New Roman"/>
          <w:sz w:val="24"/>
          <w:szCs w:val="24"/>
        </w:rPr>
        <w:br/>
        <w:t>3.7 State different transistor configurations.</w:t>
      </w:r>
      <w:r w:rsidRPr="00B8486E">
        <w:rPr>
          <w:rFonts w:ascii="Times New Roman" w:hAnsi="Times New Roman" w:cs="Times New Roman"/>
          <w:sz w:val="24"/>
          <w:szCs w:val="24"/>
        </w:rPr>
        <w:br/>
        <w:t>3.8 Explain CB configuration.</w:t>
      </w:r>
      <w:r w:rsidRPr="00B8486E">
        <w:rPr>
          <w:rFonts w:ascii="Times New Roman" w:hAnsi="Times New Roman" w:cs="Times New Roman"/>
          <w:sz w:val="24"/>
          <w:szCs w:val="24"/>
        </w:rPr>
        <w:br/>
        <w:t>3.9 Explain CE configuration.</w:t>
      </w:r>
      <w:r w:rsidRPr="00B8486E">
        <w:rPr>
          <w:rFonts w:ascii="Times New Roman" w:hAnsi="Times New Roman" w:cs="Times New Roman"/>
          <w:sz w:val="24"/>
          <w:szCs w:val="24"/>
        </w:rPr>
        <w:br/>
        <w:t>3.10 Explain CC configuration.</w:t>
      </w:r>
      <w:r w:rsidRPr="00B8486E">
        <w:rPr>
          <w:rFonts w:ascii="Times New Roman" w:hAnsi="Times New Roman" w:cs="Times New Roman"/>
          <w:sz w:val="24"/>
          <w:szCs w:val="24"/>
        </w:rPr>
        <w:br/>
        <w:t>3.11 Draw input and output characteristics of CE configuration.</w:t>
      </w:r>
      <w:r w:rsidRPr="00B8486E">
        <w:rPr>
          <w:rFonts w:ascii="Times New Roman" w:hAnsi="Times New Roman" w:cs="Times New Roman"/>
          <w:sz w:val="24"/>
          <w:szCs w:val="24"/>
        </w:rPr>
        <w:br/>
        <w:t>3.12 Compare CB, CE and CC configurations.</w:t>
      </w:r>
      <w:r w:rsidRPr="00B8486E">
        <w:rPr>
          <w:rFonts w:ascii="Times New Roman" w:hAnsi="Times New Roman" w:cs="Times New Roman"/>
          <w:sz w:val="24"/>
          <w:szCs w:val="24"/>
        </w:rPr>
        <w:br/>
        <w:t>3.13 Explain the need for transistor biasing.</w:t>
      </w:r>
      <w:r w:rsidRPr="00B8486E">
        <w:rPr>
          <w:rFonts w:ascii="Times New Roman" w:hAnsi="Times New Roman" w:cs="Times New Roman"/>
          <w:sz w:val="24"/>
          <w:szCs w:val="24"/>
        </w:rPr>
        <w:br/>
        <w:t>3.14 List basic biasing methods.</w:t>
      </w:r>
      <w:r w:rsidRPr="00B8486E">
        <w:rPr>
          <w:rFonts w:ascii="Times New Roman" w:hAnsi="Times New Roman" w:cs="Times New Roman"/>
          <w:sz w:val="24"/>
          <w:szCs w:val="24"/>
        </w:rPr>
        <w:br/>
        <w:t>3.15 Explain transistor as an amplifier.</w:t>
      </w:r>
      <w:r w:rsidRPr="00B8486E">
        <w:rPr>
          <w:rFonts w:ascii="Times New Roman" w:hAnsi="Times New Roman" w:cs="Times New Roman"/>
          <w:sz w:val="24"/>
          <w:szCs w:val="24"/>
        </w:rPr>
        <w:br/>
        <w:t>3.16 Explain transistor as a switch.</w:t>
      </w:r>
    </w:p>
    <w:p w14:paraId="7D4C42B5" w14:textId="77777777" w:rsidR="008A7D77" w:rsidRPr="00B8486E" w:rsidRDefault="008A7D77" w:rsidP="008A7D77">
      <w:pPr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8486E">
        <w:rPr>
          <w:rFonts w:ascii="Times New Roman" w:hAnsi="Times New Roman" w:cs="Times New Roman"/>
          <w:b/>
          <w:bCs/>
          <w:sz w:val="24"/>
          <w:szCs w:val="24"/>
        </w:rPr>
        <w:t>UNIT – IV: Amplifiers &amp; Feedback</w:t>
      </w:r>
    </w:p>
    <w:p w14:paraId="71A81828" w14:textId="77777777" w:rsidR="008A7D77" w:rsidRPr="00B8486E" w:rsidRDefault="008A7D77" w:rsidP="008A7D77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B8486E">
        <w:rPr>
          <w:rFonts w:ascii="Times New Roman" w:hAnsi="Times New Roman" w:cs="Times New Roman"/>
          <w:sz w:val="24"/>
          <w:szCs w:val="24"/>
        </w:rPr>
        <w:t>4.1 Define an amplifier.</w:t>
      </w:r>
      <w:r w:rsidRPr="00B8486E">
        <w:rPr>
          <w:rFonts w:ascii="Times New Roman" w:hAnsi="Times New Roman" w:cs="Times New Roman"/>
          <w:sz w:val="24"/>
          <w:szCs w:val="24"/>
        </w:rPr>
        <w:br/>
        <w:t>4.2 Define gain and bandwidth.</w:t>
      </w:r>
      <w:r w:rsidRPr="00B8486E">
        <w:rPr>
          <w:rFonts w:ascii="Times New Roman" w:hAnsi="Times New Roman" w:cs="Times New Roman"/>
          <w:sz w:val="24"/>
          <w:szCs w:val="24"/>
        </w:rPr>
        <w:br/>
        <w:t>4.3 Classify amplifiers based on frequency and function.</w:t>
      </w:r>
      <w:r w:rsidRPr="00B8486E">
        <w:rPr>
          <w:rFonts w:ascii="Times New Roman" w:hAnsi="Times New Roman" w:cs="Times New Roman"/>
          <w:sz w:val="24"/>
          <w:szCs w:val="24"/>
        </w:rPr>
        <w:br/>
        <w:t>4.4 Explain coupling methods used in amplifiers.</w:t>
      </w:r>
      <w:r w:rsidRPr="00B8486E">
        <w:rPr>
          <w:rFonts w:ascii="Times New Roman" w:hAnsi="Times New Roman" w:cs="Times New Roman"/>
          <w:sz w:val="24"/>
          <w:szCs w:val="24"/>
        </w:rPr>
        <w:br/>
        <w:t>4.5 Explain RC coupled amplifier.</w:t>
      </w:r>
      <w:r w:rsidRPr="00B8486E">
        <w:rPr>
          <w:rFonts w:ascii="Times New Roman" w:hAnsi="Times New Roman" w:cs="Times New Roman"/>
          <w:sz w:val="24"/>
          <w:szCs w:val="24"/>
        </w:rPr>
        <w:br/>
        <w:t>4.6 Draw and explain frequency response of RC coupled amplifier.</w:t>
      </w:r>
      <w:r w:rsidRPr="00B8486E">
        <w:rPr>
          <w:rFonts w:ascii="Times New Roman" w:hAnsi="Times New Roman" w:cs="Times New Roman"/>
          <w:sz w:val="24"/>
          <w:szCs w:val="24"/>
        </w:rPr>
        <w:br/>
        <w:t>4.7 Explain transformer coupled amplifier.</w:t>
      </w:r>
      <w:r w:rsidRPr="00B8486E">
        <w:rPr>
          <w:rFonts w:ascii="Times New Roman" w:hAnsi="Times New Roman" w:cs="Times New Roman"/>
          <w:sz w:val="24"/>
          <w:szCs w:val="24"/>
        </w:rPr>
        <w:br/>
        <w:t>4.8 List applications of RC and transformer coupled amplifiers.</w:t>
      </w:r>
      <w:r w:rsidRPr="00B8486E">
        <w:rPr>
          <w:rFonts w:ascii="Times New Roman" w:hAnsi="Times New Roman" w:cs="Times New Roman"/>
          <w:sz w:val="24"/>
          <w:szCs w:val="24"/>
        </w:rPr>
        <w:br/>
        <w:t>4.9 Explain the concept of power amplifier.</w:t>
      </w:r>
      <w:r w:rsidRPr="00B8486E">
        <w:rPr>
          <w:rFonts w:ascii="Times New Roman" w:hAnsi="Times New Roman" w:cs="Times New Roman"/>
          <w:sz w:val="24"/>
          <w:szCs w:val="24"/>
        </w:rPr>
        <w:br/>
        <w:t>4.10 Differentiate between voltage and power amplifiers.</w:t>
      </w:r>
      <w:r w:rsidRPr="00B8486E">
        <w:rPr>
          <w:rFonts w:ascii="Times New Roman" w:hAnsi="Times New Roman" w:cs="Times New Roman"/>
          <w:sz w:val="24"/>
          <w:szCs w:val="24"/>
        </w:rPr>
        <w:br/>
        <w:t>4.11 Define feedback.</w:t>
      </w:r>
      <w:r w:rsidRPr="00B8486E">
        <w:rPr>
          <w:rFonts w:ascii="Times New Roman" w:hAnsi="Times New Roman" w:cs="Times New Roman"/>
          <w:sz w:val="24"/>
          <w:szCs w:val="24"/>
        </w:rPr>
        <w:br/>
        <w:t>4.12 List advantages of feedback.</w:t>
      </w:r>
      <w:r w:rsidRPr="00B8486E">
        <w:rPr>
          <w:rFonts w:ascii="Times New Roman" w:hAnsi="Times New Roman" w:cs="Times New Roman"/>
          <w:sz w:val="24"/>
          <w:szCs w:val="24"/>
        </w:rPr>
        <w:br/>
        <w:t>4.13 Classify types of feedback.</w:t>
      </w:r>
      <w:r w:rsidRPr="00B8486E">
        <w:rPr>
          <w:rFonts w:ascii="Times New Roman" w:hAnsi="Times New Roman" w:cs="Times New Roman"/>
          <w:sz w:val="24"/>
          <w:szCs w:val="24"/>
        </w:rPr>
        <w:br/>
        <w:t>4.14 Explain the effect of feedback on gain.</w:t>
      </w:r>
      <w:r w:rsidRPr="00B8486E">
        <w:rPr>
          <w:rFonts w:ascii="Times New Roman" w:hAnsi="Times New Roman" w:cs="Times New Roman"/>
          <w:sz w:val="24"/>
          <w:szCs w:val="24"/>
        </w:rPr>
        <w:br/>
        <w:t>4.15 Explain the effect of feedback on bandwidth.</w:t>
      </w:r>
    </w:p>
    <w:p w14:paraId="7E2EC1CE" w14:textId="77777777" w:rsidR="008A7D77" w:rsidRPr="00B8486E" w:rsidRDefault="008A7D77" w:rsidP="008A7D77">
      <w:pPr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8486E">
        <w:rPr>
          <w:rFonts w:ascii="Times New Roman" w:hAnsi="Times New Roman" w:cs="Times New Roman"/>
          <w:b/>
          <w:bCs/>
          <w:sz w:val="24"/>
          <w:szCs w:val="24"/>
        </w:rPr>
        <w:t>UNIT – V: FETs, MOSFETs &amp; Oscillators</w:t>
      </w:r>
    </w:p>
    <w:p w14:paraId="62CDEA47" w14:textId="77777777" w:rsidR="008A7D77" w:rsidRPr="00B8486E" w:rsidRDefault="008A7D77" w:rsidP="008A7D77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B8486E">
        <w:rPr>
          <w:rFonts w:ascii="Times New Roman" w:hAnsi="Times New Roman" w:cs="Times New Roman"/>
          <w:sz w:val="24"/>
          <w:szCs w:val="24"/>
        </w:rPr>
        <w:t>5.1 Define Field Effect Transistor (FET).</w:t>
      </w:r>
      <w:r w:rsidRPr="00B8486E">
        <w:rPr>
          <w:rFonts w:ascii="Times New Roman" w:hAnsi="Times New Roman" w:cs="Times New Roman"/>
          <w:sz w:val="24"/>
          <w:szCs w:val="24"/>
        </w:rPr>
        <w:br/>
        <w:t>5.2 Explain the construction of JFET.</w:t>
      </w:r>
      <w:r w:rsidRPr="00B8486E">
        <w:rPr>
          <w:rFonts w:ascii="Times New Roman" w:hAnsi="Times New Roman" w:cs="Times New Roman"/>
          <w:sz w:val="24"/>
          <w:szCs w:val="24"/>
        </w:rPr>
        <w:br/>
        <w:t>5.3 Explain the working of JFET.</w:t>
      </w:r>
      <w:r w:rsidRPr="00B8486E">
        <w:rPr>
          <w:rFonts w:ascii="Times New Roman" w:hAnsi="Times New Roman" w:cs="Times New Roman"/>
          <w:sz w:val="24"/>
          <w:szCs w:val="24"/>
        </w:rPr>
        <w:br/>
        <w:t>5.4 Draw and explain JFET characteristics.</w:t>
      </w:r>
      <w:r w:rsidRPr="00B8486E">
        <w:rPr>
          <w:rFonts w:ascii="Times New Roman" w:hAnsi="Times New Roman" w:cs="Times New Roman"/>
          <w:sz w:val="24"/>
          <w:szCs w:val="24"/>
        </w:rPr>
        <w:br/>
        <w:t>5.5 Define MOSFET.</w:t>
      </w:r>
      <w:r w:rsidRPr="00B8486E">
        <w:rPr>
          <w:rFonts w:ascii="Times New Roman" w:hAnsi="Times New Roman" w:cs="Times New Roman"/>
          <w:sz w:val="24"/>
          <w:szCs w:val="24"/>
        </w:rPr>
        <w:br/>
        <w:t>5.6 Differentiate between enhancement and depletion MOSFETs.</w:t>
      </w:r>
      <w:r w:rsidRPr="00B8486E">
        <w:rPr>
          <w:rFonts w:ascii="Times New Roman" w:hAnsi="Times New Roman" w:cs="Times New Roman"/>
          <w:sz w:val="24"/>
          <w:szCs w:val="24"/>
        </w:rPr>
        <w:br/>
        <w:t>5.7 Compare MOSFET and BJT.</w:t>
      </w:r>
      <w:r w:rsidRPr="00B8486E">
        <w:rPr>
          <w:rFonts w:ascii="Times New Roman" w:hAnsi="Times New Roman" w:cs="Times New Roman"/>
          <w:sz w:val="24"/>
          <w:szCs w:val="24"/>
        </w:rPr>
        <w:br/>
        <w:t>5.8 List advantages of MOSFET.</w:t>
      </w:r>
      <w:r w:rsidRPr="00B8486E">
        <w:rPr>
          <w:rFonts w:ascii="Times New Roman" w:hAnsi="Times New Roman" w:cs="Times New Roman"/>
          <w:sz w:val="24"/>
          <w:szCs w:val="24"/>
        </w:rPr>
        <w:br/>
      </w:r>
      <w:r w:rsidRPr="00B8486E">
        <w:rPr>
          <w:rFonts w:ascii="Times New Roman" w:hAnsi="Times New Roman" w:cs="Times New Roman"/>
          <w:sz w:val="24"/>
          <w:szCs w:val="24"/>
        </w:rPr>
        <w:lastRenderedPageBreak/>
        <w:t>5.9 Explain applications of MOSFET in power electronics.</w:t>
      </w:r>
      <w:r w:rsidRPr="00B8486E">
        <w:rPr>
          <w:rFonts w:ascii="Times New Roman" w:hAnsi="Times New Roman" w:cs="Times New Roman"/>
          <w:sz w:val="24"/>
          <w:szCs w:val="24"/>
        </w:rPr>
        <w:br/>
        <w:t>5.10 Explain applications of MOSFET in EV systems.</w:t>
      </w:r>
      <w:r w:rsidRPr="00B8486E">
        <w:rPr>
          <w:rFonts w:ascii="Times New Roman" w:hAnsi="Times New Roman" w:cs="Times New Roman"/>
          <w:sz w:val="24"/>
          <w:szCs w:val="24"/>
        </w:rPr>
        <w:br/>
        <w:t>5.11 Define an oscillator.</w:t>
      </w:r>
      <w:r w:rsidRPr="00B8486E">
        <w:rPr>
          <w:rFonts w:ascii="Times New Roman" w:hAnsi="Times New Roman" w:cs="Times New Roman"/>
          <w:sz w:val="24"/>
          <w:szCs w:val="24"/>
        </w:rPr>
        <w:br/>
        <w:t>5.12 State the conditions for oscillations.</w:t>
      </w:r>
      <w:r w:rsidRPr="00B8486E">
        <w:rPr>
          <w:rFonts w:ascii="Times New Roman" w:hAnsi="Times New Roman" w:cs="Times New Roman"/>
          <w:sz w:val="24"/>
          <w:szCs w:val="24"/>
        </w:rPr>
        <w:br/>
        <w:t>5.13 Explain RC phase shift oscillator.</w:t>
      </w:r>
      <w:r w:rsidRPr="00B8486E">
        <w:rPr>
          <w:rFonts w:ascii="Times New Roman" w:hAnsi="Times New Roman" w:cs="Times New Roman"/>
          <w:sz w:val="24"/>
          <w:szCs w:val="24"/>
        </w:rPr>
        <w:br/>
        <w:t>5.14 Explain Hartley oscillator.</w:t>
      </w:r>
      <w:r w:rsidRPr="00B8486E">
        <w:rPr>
          <w:rFonts w:ascii="Times New Roman" w:hAnsi="Times New Roman" w:cs="Times New Roman"/>
          <w:sz w:val="24"/>
          <w:szCs w:val="24"/>
        </w:rPr>
        <w:br/>
        <w:t>5.15 Explain Colpitts oscillator.</w:t>
      </w:r>
      <w:r w:rsidRPr="00B8486E">
        <w:rPr>
          <w:rFonts w:ascii="Times New Roman" w:hAnsi="Times New Roman" w:cs="Times New Roman"/>
          <w:sz w:val="24"/>
          <w:szCs w:val="24"/>
        </w:rPr>
        <w:br/>
        <w:t>5.16 List applications of oscillators.</w:t>
      </w:r>
    </w:p>
    <w:p w14:paraId="10A19C1C" w14:textId="77777777" w:rsidR="008A7D77" w:rsidRPr="00B8486E" w:rsidRDefault="008A7D77" w:rsidP="008A7D77">
      <w:pPr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8486E">
        <w:rPr>
          <w:rFonts w:ascii="Times New Roman" w:hAnsi="Times New Roman" w:cs="Times New Roman"/>
          <w:b/>
          <w:bCs/>
          <w:sz w:val="24"/>
          <w:szCs w:val="24"/>
        </w:rPr>
        <w:t>UNIT – VI: Linear ICs &amp; Electronic Instruments</w:t>
      </w:r>
    </w:p>
    <w:p w14:paraId="22EE8A62" w14:textId="77777777" w:rsidR="008A7D77" w:rsidRPr="00B8486E" w:rsidRDefault="008A7D77" w:rsidP="008A7D77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B8486E">
        <w:rPr>
          <w:rFonts w:ascii="Times New Roman" w:hAnsi="Times New Roman" w:cs="Times New Roman"/>
          <w:sz w:val="24"/>
          <w:szCs w:val="24"/>
        </w:rPr>
        <w:t>6.1 Define an integrated circuit (IC).</w:t>
      </w:r>
      <w:r w:rsidRPr="00B8486E">
        <w:rPr>
          <w:rFonts w:ascii="Times New Roman" w:hAnsi="Times New Roman" w:cs="Times New Roman"/>
          <w:sz w:val="24"/>
          <w:szCs w:val="24"/>
        </w:rPr>
        <w:br/>
        <w:t>6.2 Classify integrated circuits.</w:t>
      </w:r>
      <w:r w:rsidRPr="00B8486E">
        <w:rPr>
          <w:rFonts w:ascii="Times New Roman" w:hAnsi="Times New Roman" w:cs="Times New Roman"/>
          <w:sz w:val="24"/>
          <w:szCs w:val="24"/>
        </w:rPr>
        <w:br/>
        <w:t>6.3 List advantages of ICs.</w:t>
      </w:r>
      <w:r w:rsidRPr="00B8486E">
        <w:rPr>
          <w:rFonts w:ascii="Times New Roman" w:hAnsi="Times New Roman" w:cs="Times New Roman"/>
          <w:sz w:val="24"/>
          <w:szCs w:val="24"/>
        </w:rPr>
        <w:br/>
        <w:t>6.4 Define operational amplifier (op-amp).</w:t>
      </w:r>
      <w:r w:rsidRPr="00B8486E">
        <w:rPr>
          <w:rFonts w:ascii="Times New Roman" w:hAnsi="Times New Roman" w:cs="Times New Roman"/>
          <w:sz w:val="24"/>
          <w:szCs w:val="24"/>
        </w:rPr>
        <w:br/>
        <w:t>6.5 List ideal characteristics of op-amp.</w:t>
      </w:r>
      <w:r w:rsidRPr="00B8486E">
        <w:rPr>
          <w:rFonts w:ascii="Times New Roman" w:hAnsi="Times New Roman" w:cs="Times New Roman"/>
          <w:sz w:val="24"/>
          <w:szCs w:val="24"/>
        </w:rPr>
        <w:br/>
        <w:t>6.6 Explain op-amp as inverting amplifier.</w:t>
      </w:r>
      <w:r w:rsidRPr="00B8486E">
        <w:rPr>
          <w:rFonts w:ascii="Times New Roman" w:hAnsi="Times New Roman" w:cs="Times New Roman"/>
          <w:sz w:val="24"/>
          <w:szCs w:val="24"/>
        </w:rPr>
        <w:br/>
        <w:t>6.7 Explain op-amp as summing amplifier.</w:t>
      </w:r>
      <w:r w:rsidRPr="00B8486E">
        <w:rPr>
          <w:rFonts w:ascii="Times New Roman" w:hAnsi="Times New Roman" w:cs="Times New Roman"/>
          <w:sz w:val="24"/>
          <w:szCs w:val="24"/>
        </w:rPr>
        <w:br/>
        <w:t>6.8 Explain op-amp as integrator.</w:t>
      </w:r>
      <w:r w:rsidRPr="00B8486E">
        <w:rPr>
          <w:rFonts w:ascii="Times New Roman" w:hAnsi="Times New Roman" w:cs="Times New Roman"/>
          <w:sz w:val="24"/>
          <w:szCs w:val="24"/>
        </w:rPr>
        <w:br/>
        <w:t>6.9 Explain op-amp as differentiator.</w:t>
      </w:r>
      <w:r w:rsidRPr="00B8486E">
        <w:rPr>
          <w:rFonts w:ascii="Times New Roman" w:hAnsi="Times New Roman" w:cs="Times New Roman"/>
          <w:sz w:val="24"/>
          <w:szCs w:val="24"/>
        </w:rPr>
        <w:br/>
        <w:t>6.10 Draw and explain IC 741 pin configuration.</w:t>
      </w:r>
      <w:r w:rsidRPr="00B8486E">
        <w:rPr>
          <w:rFonts w:ascii="Times New Roman" w:hAnsi="Times New Roman" w:cs="Times New Roman"/>
          <w:sz w:val="24"/>
          <w:szCs w:val="24"/>
        </w:rPr>
        <w:br/>
        <w:t>6.11 State applications of IC 741.</w:t>
      </w:r>
      <w:r w:rsidRPr="00B8486E">
        <w:rPr>
          <w:rFonts w:ascii="Times New Roman" w:hAnsi="Times New Roman" w:cs="Times New Roman"/>
          <w:sz w:val="24"/>
          <w:szCs w:val="24"/>
        </w:rPr>
        <w:br/>
        <w:t>6.12 Draw and explain IC 555 timer pin configuration.</w:t>
      </w:r>
      <w:r w:rsidRPr="00B8486E">
        <w:rPr>
          <w:rFonts w:ascii="Times New Roman" w:hAnsi="Times New Roman" w:cs="Times New Roman"/>
          <w:sz w:val="24"/>
          <w:szCs w:val="24"/>
        </w:rPr>
        <w:br/>
        <w:t>6.13 State applications of IC 555 timer.</w:t>
      </w:r>
      <w:r w:rsidRPr="00B8486E">
        <w:rPr>
          <w:rFonts w:ascii="Times New Roman" w:hAnsi="Times New Roman" w:cs="Times New Roman"/>
          <w:sz w:val="24"/>
          <w:szCs w:val="24"/>
        </w:rPr>
        <w:br/>
        <w:t>6.14 Explain CRO block diagram.</w:t>
      </w:r>
      <w:r w:rsidRPr="00B8486E">
        <w:rPr>
          <w:rFonts w:ascii="Times New Roman" w:hAnsi="Times New Roman" w:cs="Times New Roman"/>
          <w:sz w:val="24"/>
          <w:szCs w:val="24"/>
        </w:rPr>
        <w:br/>
        <w:t>6.15 List applications of CRO.</w:t>
      </w:r>
      <w:r w:rsidRPr="00B8486E">
        <w:rPr>
          <w:rFonts w:ascii="Times New Roman" w:hAnsi="Times New Roman" w:cs="Times New Roman"/>
          <w:sz w:val="24"/>
          <w:szCs w:val="24"/>
        </w:rPr>
        <w:br/>
        <w:t>6.16 Explain digital frequency meter.</w:t>
      </w:r>
      <w:r w:rsidRPr="00B8486E">
        <w:rPr>
          <w:rFonts w:ascii="Times New Roman" w:hAnsi="Times New Roman" w:cs="Times New Roman"/>
          <w:sz w:val="24"/>
          <w:szCs w:val="24"/>
        </w:rPr>
        <w:br/>
        <w:t>6.17 Explain function generator.</w:t>
      </w:r>
    </w:p>
    <w:p w14:paraId="553B11AC" w14:textId="421E1695" w:rsidR="00B001C4" w:rsidRPr="00B8486E" w:rsidRDefault="00996D32" w:rsidP="00B001C4">
      <w:pPr>
        <w:pStyle w:val="ListNumber"/>
        <w:numPr>
          <w:ilvl w:val="0"/>
          <w:numId w:val="0"/>
        </w:numPr>
        <w:ind w:left="360" w:hanging="360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IN"/>
        </w:rPr>
      </w:pPr>
      <w:r w:rsidRPr="00B8486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IN"/>
        </w:rPr>
        <w:t xml:space="preserve">SUGGESTED STUDENT ACTIVITIES </w:t>
      </w:r>
    </w:p>
    <w:p w14:paraId="5621E41A" w14:textId="77777777" w:rsidR="00B001C4" w:rsidRPr="00996D32" w:rsidRDefault="00B001C4" w:rsidP="00996D32">
      <w:pPr>
        <w:pStyle w:val="ListNumber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</w:pPr>
      <w:r w:rsidRPr="00996D32"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  <w:t>Visit the library or internet centre and collect information about basic electronic components.</w:t>
      </w:r>
    </w:p>
    <w:p w14:paraId="6D389382" w14:textId="77777777" w:rsidR="00B001C4" w:rsidRPr="00996D32" w:rsidRDefault="00B001C4" w:rsidP="00996D32">
      <w:pPr>
        <w:pStyle w:val="ListNumber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</w:pPr>
      <w:r w:rsidRPr="00996D32"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  <w:t>Draw neat diagrams of:</w:t>
      </w:r>
    </w:p>
    <w:p w14:paraId="2E7FC8CE" w14:textId="77777777" w:rsidR="00B001C4" w:rsidRPr="00996D32" w:rsidRDefault="00B001C4" w:rsidP="00996D32">
      <w:pPr>
        <w:pStyle w:val="ListNumber"/>
        <w:numPr>
          <w:ilvl w:val="1"/>
          <w:numId w:val="12"/>
        </w:num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</w:pPr>
      <w:r w:rsidRPr="00996D32"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  <w:t>PN junction diode</w:t>
      </w:r>
    </w:p>
    <w:p w14:paraId="774753EF" w14:textId="77777777" w:rsidR="00B001C4" w:rsidRPr="00996D32" w:rsidRDefault="00B001C4" w:rsidP="00996D32">
      <w:pPr>
        <w:pStyle w:val="ListNumber"/>
        <w:numPr>
          <w:ilvl w:val="1"/>
          <w:numId w:val="12"/>
        </w:num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</w:pPr>
      <w:r w:rsidRPr="00996D32"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  <w:t>Transistor (NPN and PNP)</w:t>
      </w:r>
    </w:p>
    <w:p w14:paraId="066BF482" w14:textId="77777777" w:rsidR="00B001C4" w:rsidRPr="00996D32" w:rsidRDefault="00B001C4" w:rsidP="00996D32">
      <w:pPr>
        <w:pStyle w:val="ListNumber"/>
        <w:numPr>
          <w:ilvl w:val="1"/>
          <w:numId w:val="12"/>
        </w:num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</w:pPr>
      <w:r w:rsidRPr="00996D32"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  <w:t>Rectifier circuits</w:t>
      </w:r>
    </w:p>
    <w:p w14:paraId="768FDC4A" w14:textId="77777777" w:rsidR="00B001C4" w:rsidRPr="00996D32" w:rsidRDefault="00B001C4" w:rsidP="00996D32">
      <w:pPr>
        <w:pStyle w:val="ListNumber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</w:pPr>
      <w:r w:rsidRPr="00996D32"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  <w:t>Prepare simple charts showing:</w:t>
      </w:r>
    </w:p>
    <w:p w14:paraId="08030483" w14:textId="77777777" w:rsidR="00B001C4" w:rsidRPr="00996D32" w:rsidRDefault="00B001C4" w:rsidP="00996D32">
      <w:pPr>
        <w:pStyle w:val="ListNumber"/>
        <w:numPr>
          <w:ilvl w:val="1"/>
          <w:numId w:val="12"/>
        </w:num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</w:pPr>
      <w:r w:rsidRPr="00996D32"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  <w:t>Symbols of diodes, transistors and ICs</w:t>
      </w:r>
    </w:p>
    <w:p w14:paraId="76D0D25B" w14:textId="77777777" w:rsidR="00B001C4" w:rsidRPr="00996D32" w:rsidRDefault="00B001C4" w:rsidP="00996D32">
      <w:pPr>
        <w:pStyle w:val="ListNumber"/>
        <w:numPr>
          <w:ilvl w:val="1"/>
          <w:numId w:val="12"/>
        </w:num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</w:pPr>
      <w:r w:rsidRPr="00996D32"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  <w:t>Basic electronic components used in circuits</w:t>
      </w:r>
    </w:p>
    <w:p w14:paraId="4422D2D0" w14:textId="77777777" w:rsidR="00B001C4" w:rsidRPr="00996D32" w:rsidRDefault="00B001C4" w:rsidP="00996D32">
      <w:pPr>
        <w:pStyle w:val="ListNumber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</w:pPr>
      <w:r w:rsidRPr="00996D32"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  <w:t>Identify and list electronic components available in the laboratory.</w:t>
      </w:r>
    </w:p>
    <w:p w14:paraId="06FE42D1" w14:textId="77777777" w:rsidR="00B001C4" w:rsidRPr="00996D32" w:rsidRDefault="00B001C4" w:rsidP="00996D32">
      <w:pPr>
        <w:pStyle w:val="ListNumber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</w:pPr>
      <w:r w:rsidRPr="00996D32"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  <w:lastRenderedPageBreak/>
        <w:t>Observe rectifier and amplifier circuits during lab demonstrations.</w:t>
      </w:r>
    </w:p>
    <w:p w14:paraId="635609D1" w14:textId="77777777" w:rsidR="00B001C4" w:rsidRPr="00996D32" w:rsidRDefault="00B001C4" w:rsidP="00996D32">
      <w:pPr>
        <w:pStyle w:val="ListNumber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</w:pPr>
      <w:r w:rsidRPr="00996D32"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  <w:t>Use simulation software to study simple diode and rectifier circuits (if available).</w:t>
      </w:r>
    </w:p>
    <w:p w14:paraId="76C3721C" w14:textId="77777777" w:rsidR="00B001C4" w:rsidRPr="00996D32" w:rsidRDefault="00B001C4" w:rsidP="00996D32">
      <w:pPr>
        <w:pStyle w:val="ListNumber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</w:pPr>
      <w:r w:rsidRPr="00996D32"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  <w:t>Prepare short assignments on topics like:</w:t>
      </w:r>
    </w:p>
    <w:p w14:paraId="42FD9E8C" w14:textId="77777777" w:rsidR="00B001C4" w:rsidRPr="00996D32" w:rsidRDefault="00B001C4" w:rsidP="00996D32">
      <w:pPr>
        <w:pStyle w:val="ListNumber"/>
        <w:numPr>
          <w:ilvl w:val="1"/>
          <w:numId w:val="12"/>
        </w:num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</w:pPr>
      <w:r w:rsidRPr="00996D32"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  <w:t>Applications of diodes</w:t>
      </w:r>
    </w:p>
    <w:p w14:paraId="16B83CCD" w14:textId="77777777" w:rsidR="00B001C4" w:rsidRPr="00996D32" w:rsidRDefault="00B001C4" w:rsidP="00996D32">
      <w:pPr>
        <w:pStyle w:val="ListNumber"/>
        <w:numPr>
          <w:ilvl w:val="1"/>
          <w:numId w:val="12"/>
        </w:num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</w:pPr>
      <w:r w:rsidRPr="00996D32"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  <w:t>Uses of transistors</w:t>
      </w:r>
    </w:p>
    <w:p w14:paraId="35013314" w14:textId="77777777" w:rsidR="00B001C4" w:rsidRPr="00996D32" w:rsidRDefault="00B001C4" w:rsidP="00996D32">
      <w:pPr>
        <w:pStyle w:val="ListNumber"/>
        <w:numPr>
          <w:ilvl w:val="1"/>
          <w:numId w:val="12"/>
        </w:num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</w:pPr>
      <w:r w:rsidRPr="00996D32"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  <w:t>Importance of power supplies</w:t>
      </w:r>
    </w:p>
    <w:p w14:paraId="0A115F5C" w14:textId="77777777" w:rsidR="00B001C4" w:rsidRPr="00996D32" w:rsidRDefault="00B001C4" w:rsidP="00996D32">
      <w:pPr>
        <w:pStyle w:val="ListNumber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</w:pPr>
      <w:r w:rsidRPr="00996D32"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  <w:t>Work in groups to make a simple electronic circuit, such as:</w:t>
      </w:r>
    </w:p>
    <w:p w14:paraId="5783FEC6" w14:textId="77777777" w:rsidR="00B001C4" w:rsidRPr="00996D32" w:rsidRDefault="00B001C4" w:rsidP="00996D32">
      <w:pPr>
        <w:pStyle w:val="ListNumber"/>
        <w:numPr>
          <w:ilvl w:val="1"/>
          <w:numId w:val="12"/>
        </w:num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</w:pPr>
      <w:r w:rsidRPr="00996D32"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  <w:t>LED indicator circuit</w:t>
      </w:r>
    </w:p>
    <w:p w14:paraId="7DD1CE2A" w14:textId="77777777" w:rsidR="00B001C4" w:rsidRPr="00996D32" w:rsidRDefault="00B001C4" w:rsidP="00996D32">
      <w:pPr>
        <w:pStyle w:val="ListNumber"/>
        <w:numPr>
          <w:ilvl w:val="1"/>
          <w:numId w:val="12"/>
        </w:num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</w:pPr>
      <w:r w:rsidRPr="00996D32"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  <w:t>Basic DC power supply</w:t>
      </w:r>
    </w:p>
    <w:p w14:paraId="74DF1219" w14:textId="77777777" w:rsidR="00B001C4" w:rsidRPr="00996D32" w:rsidRDefault="00B001C4" w:rsidP="00996D32">
      <w:pPr>
        <w:pStyle w:val="ListNumber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</w:pPr>
      <w:r w:rsidRPr="00996D32"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  <w:t>Note down real-life applications of electronic devices used in daily life.</w:t>
      </w:r>
    </w:p>
    <w:p w14:paraId="2CC63834" w14:textId="77777777" w:rsidR="00B001C4" w:rsidRPr="00996D32" w:rsidRDefault="00B001C4" w:rsidP="00996D32">
      <w:pPr>
        <w:pStyle w:val="ListNumber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</w:pPr>
      <w:r w:rsidRPr="00996D32"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  <w:t>Maintain a simple notebook to record important points learned in this course.</w:t>
      </w:r>
    </w:p>
    <w:p w14:paraId="2B7B2BC9" w14:textId="77777777" w:rsidR="00B001C4" w:rsidRDefault="00B001C4" w:rsidP="00B001C4">
      <w:pPr>
        <w:pStyle w:val="ListNumber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</w:rPr>
      </w:pPr>
    </w:p>
    <w:p w14:paraId="065F2A70" w14:textId="77777777" w:rsidR="00B001C4" w:rsidRDefault="00B001C4" w:rsidP="00953991">
      <w:pPr>
        <w:pStyle w:val="ListNumber"/>
        <w:numPr>
          <w:ilvl w:val="0"/>
          <w:numId w:val="0"/>
        </w:numPr>
        <w:ind w:left="360"/>
        <w:rPr>
          <w:rFonts w:ascii="Times New Roman" w:hAnsi="Times New Roman" w:cs="Times New Roman"/>
          <w:color w:val="000000" w:themeColor="text1"/>
        </w:rPr>
      </w:pPr>
    </w:p>
    <w:p w14:paraId="3D7725E0" w14:textId="77777777" w:rsidR="00CE3B7A" w:rsidRDefault="00CE3B7A" w:rsidP="00953991">
      <w:pPr>
        <w:pStyle w:val="ListNumber"/>
        <w:numPr>
          <w:ilvl w:val="0"/>
          <w:numId w:val="0"/>
        </w:numPr>
        <w:ind w:left="360"/>
        <w:rPr>
          <w:rFonts w:ascii="Times New Roman" w:hAnsi="Times New Roman" w:cs="Times New Roman"/>
          <w:color w:val="000000" w:themeColor="text1"/>
        </w:rPr>
      </w:pPr>
    </w:p>
    <w:p w14:paraId="7C9568DC" w14:textId="77777777" w:rsidR="00B8486E" w:rsidRDefault="00B8486E" w:rsidP="00CE3B7A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39483D7B" w14:textId="77777777" w:rsidR="00996D32" w:rsidRDefault="00996D32" w:rsidP="00CE3B7A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6D56432F" w14:textId="77777777" w:rsidR="00996D32" w:rsidRDefault="00996D32" w:rsidP="00CE3B7A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6DAC4CB6" w14:textId="77777777" w:rsidR="00996D32" w:rsidRDefault="00996D32" w:rsidP="00CE3B7A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74C1F54B" w14:textId="77777777" w:rsidR="00996D32" w:rsidRDefault="00996D32" w:rsidP="00CE3B7A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333EC975" w14:textId="77777777" w:rsidR="00996D32" w:rsidRDefault="00996D32" w:rsidP="00CE3B7A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02892D5D" w14:textId="77777777" w:rsidR="00996D32" w:rsidRDefault="00996D32" w:rsidP="00CE3B7A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3FD7BD06" w14:textId="77777777" w:rsidR="00996D32" w:rsidRDefault="00996D32" w:rsidP="00CE3B7A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60599A70" w14:textId="77777777" w:rsidR="00996D32" w:rsidRDefault="00996D32" w:rsidP="00CE3B7A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12E21855" w14:textId="77777777" w:rsidR="00996D32" w:rsidRDefault="00996D32" w:rsidP="00CE3B7A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621532A4" w14:textId="77777777" w:rsidR="00996D32" w:rsidRDefault="00996D32" w:rsidP="00CE3B7A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7FF28D31" w14:textId="77777777" w:rsidR="00996D32" w:rsidRDefault="00996D32" w:rsidP="00CE3B7A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2E028808" w14:textId="77777777" w:rsidR="00996D32" w:rsidRDefault="00996D32" w:rsidP="00CE3B7A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76B0ABC3" w14:textId="77777777" w:rsidR="00996D32" w:rsidRDefault="00996D32" w:rsidP="00CE3B7A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6E8635B5" w14:textId="77777777" w:rsidR="00996D32" w:rsidRDefault="00996D32" w:rsidP="00CE3B7A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53E27421" w14:textId="77777777" w:rsidR="00996D32" w:rsidRDefault="00996D32" w:rsidP="00CE3B7A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30CB606F" w14:textId="77777777" w:rsidR="00996D32" w:rsidRDefault="00996D32" w:rsidP="00CE3B7A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69247B6C" w14:textId="77777777" w:rsidR="00996D32" w:rsidRDefault="00996D32" w:rsidP="00CE3B7A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07680B6E" w14:textId="77777777" w:rsidR="00996D32" w:rsidRDefault="00996D32" w:rsidP="00CE3B7A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1E1FC045" w14:textId="77777777" w:rsidR="00996D32" w:rsidRDefault="00996D32" w:rsidP="00CE3B7A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5CC259DF" w14:textId="77777777" w:rsidR="00B8486E" w:rsidRPr="00B8486E" w:rsidRDefault="00B8486E" w:rsidP="00B8486E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B8486E">
        <w:rPr>
          <w:rFonts w:ascii="Times New Roman" w:hAnsi="Times New Roman" w:cs="Times New Roman"/>
          <w:b/>
          <w:bCs/>
          <w:sz w:val="32"/>
          <w:szCs w:val="32"/>
        </w:rPr>
        <w:t>Model Question Paper</w:t>
      </w:r>
    </w:p>
    <w:p w14:paraId="09A07FEC" w14:textId="066296ED" w:rsidR="00CE3B7A" w:rsidRPr="00B8486E" w:rsidRDefault="00CE3B7A" w:rsidP="00B8486E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B8486E">
        <w:rPr>
          <w:rFonts w:ascii="Times New Roman" w:hAnsi="Times New Roman" w:cs="Times New Roman"/>
          <w:b/>
          <w:bCs/>
          <w:sz w:val="32"/>
          <w:szCs w:val="32"/>
        </w:rPr>
        <w:t>State Board of Technical Education and Training, Telangana</w:t>
      </w:r>
    </w:p>
    <w:p w14:paraId="6CBDC2F1" w14:textId="77777777" w:rsidR="00CE3B7A" w:rsidRPr="00B8486E" w:rsidRDefault="00CE3B7A" w:rsidP="00B8486E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B8486E">
        <w:rPr>
          <w:rFonts w:ascii="Times New Roman" w:hAnsi="Times New Roman" w:cs="Times New Roman"/>
          <w:b/>
          <w:bCs/>
          <w:sz w:val="32"/>
          <w:szCs w:val="32"/>
        </w:rPr>
        <w:t>DEEE – I Year</w:t>
      </w:r>
    </w:p>
    <w:p w14:paraId="46EC80AD" w14:textId="14468029" w:rsidR="00CE3B7A" w:rsidRPr="00B8486E" w:rsidRDefault="007B7C05" w:rsidP="00B8486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B8486E">
        <w:rPr>
          <w:rFonts w:ascii="Times New Roman" w:hAnsi="Times New Roman" w:cs="Times New Roman"/>
          <w:b/>
          <w:bCs/>
          <w:sz w:val="24"/>
          <w:szCs w:val="24"/>
        </w:rPr>
        <w:t>MID –</w:t>
      </w:r>
      <w:r w:rsidR="00CE3B7A" w:rsidRPr="00B8486E">
        <w:rPr>
          <w:rFonts w:ascii="Times New Roman" w:hAnsi="Times New Roman" w:cs="Times New Roman"/>
          <w:b/>
          <w:bCs/>
          <w:sz w:val="24"/>
          <w:szCs w:val="24"/>
        </w:rPr>
        <w:t xml:space="preserve"> I </w:t>
      </w:r>
      <w:r w:rsidR="00B8486E" w:rsidRPr="00B8486E">
        <w:rPr>
          <w:rFonts w:ascii="Times New Roman" w:hAnsi="Times New Roman" w:cs="Times New Roman"/>
          <w:b/>
          <w:bCs/>
          <w:sz w:val="24"/>
          <w:szCs w:val="24"/>
        </w:rPr>
        <w:t>Examination</w:t>
      </w:r>
    </w:p>
    <w:p w14:paraId="7A1140B0" w14:textId="77777777" w:rsidR="00CE3B7A" w:rsidRPr="00B8486E" w:rsidRDefault="00CE3B7A" w:rsidP="00B848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86E">
        <w:rPr>
          <w:rFonts w:ascii="Times New Roman" w:hAnsi="Times New Roman" w:cs="Times New Roman"/>
          <w:b/>
          <w:bCs/>
          <w:sz w:val="24"/>
          <w:szCs w:val="24"/>
        </w:rPr>
        <w:t>Course Code:</w:t>
      </w:r>
      <w:r w:rsidRPr="00B8486E">
        <w:rPr>
          <w:rFonts w:ascii="Times New Roman" w:hAnsi="Times New Roman" w:cs="Times New Roman"/>
          <w:sz w:val="24"/>
          <w:szCs w:val="24"/>
        </w:rPr>
        <w:t xml:space="preserve"> </w:t>
      </w:r>
      <w:r w:rsidRPr="00B8486E">
        <w:rPr>
          <w:rFonts w:ascii="Times New Roman" w:hAnsi="Times New Roman" w:cs="Times New Roman"/>
          <w:b/>
          <w:bCs/>
          <w:sz w:val="24"/>
          <w:szCs w:val="24"/>
        </w:rPr>
        <w:t>EE-106</w:t>
      </w:r>
      <w:r w:rsidRPr="00B8486E">
        <w:rPr>
          <w:rFonts w:ascii="Times New Roman" w:hAnsi="Times New Roman" w:cs="Times New Roman"/>
          <w:sz w:val="24"/>
          <w:szCs w:val="24"/>
        </w:rPr>
        <w:br/>
      </w:r>
      <w:r w:rsidRPr="00B8486E">
        <w:rPr>
          <w:rFonts w:ascii="Times New Roman" w:hAnsi="Times New Roman" w:cs="Times New Roman"/>
          <w:b/>
          <w:bCs/>
          <w:sz w:val="24"/>
          <w:szCs w:val="24"/>
        </w:rPr>
        <w:t>Course Name:</w:t>
      </w:r>
      <w:r w:rsidRPr="00B8486E">
        <w:rPr>
          <w:rFonts w:ascii="Times New Roman" w:hAnsi="Times New Roman" w:cs="Times New Roman"/>
          <w:sz w:val="24"/>
          <w:szCs w:val="24"/>
        </w:rPr>
        <w:t xml:space="preserve"> </w:t>
      </w:r>
      <w:r w:rsidRPr="00B8486E">
        <w:rPr>
          <w:rFonts w:ascii="Times New Roman" w:hAnsi="Times New Roman" w:cs="Times New Roman"/>
          <w:b/>
          <w:bCs/>
          <w:sz w:val="24"/>
          <w:szCs w:val="24"/>
        </w:rPr>
        <w:t>Semiconductor Devices and Circuits</w:t>
      </w:r>
      <w:r w:rsidRPr="00B8486E">
        <w:rPr>
          <w:rFonts w:ascii="Times New Roman" w:hAnsi="Times New Roman" w:cs="Times New Roman"/>
          <w:sz w:val="24"/>
          <w:szCs w:val="24"/>
        </w:rPr>
        <w:br/>
      </w:r>
      <w:r w:rsidRPr="00B8486E">
        <w:rPr>
          <w:rFonts w:ascii="Times New Roman" w:hAnsi="Times New Roman" w:cs="Times New Roman"/>
          <w:b/>
          <w:bCs/>
          <w:sz w:val="24"/>
          <w:szCs w:val="24"/>
        </w:rPr>
        <w:t>Duration:</w:t>
      </w:r>
      <w:r w:rsidRPr="00B8486E">
        <w:rPr>
          <w:rFonts w:ascii="Times New Roman" w:hAnsi="Times New Roman" w:cs="Times New Roman"/>
          <w:sz w:val="24"/>
          <w:szCs w:val="24"/>
        </w:rPr>
        <w:t xml:space="preserve"> 1 Hour</w:t>
      </w:r>
      <w:r w:rsidRPr="00B8486E">
        <w:rPr>
          <w:rFonts w:ascii="Times New Roman" w:hAnsi="Times New Roman" w:cs="Times New Roman"/>
          <w:sz w:val="24"/>
          <w:szCs w:val="24"/>
        </w:rPr>
        <w:br/>
      </w:r>
      <w:r w:rsidRPr="00B8486E">
        <w:rPr>
          <w:rFonts w:ascii="Times New Roman" w:hAnsi="Times New Roman" w:cs="Times New Roman"/>
          <w:b/>
          <w:bCs/>
          <w:sz w:val="24"/>
          <w:szCs w:val="24"/>
        </w:rPr>
        <w:t>Max. Marks:</w:t>
      </w:r>
      <w:r w:rsidRPr="00B8486E">
        <w:rPr>
          <w:rFonts w:ascii="Times New Roman" w:hAnsi="Times New Roman" w:cs="Times New Roman"/>
          <w:sz w:val="24"/>
          <w:szCs w:val="24"/>
        </w:rPr>
        <w:t xml:space="preserve"> 20 Marks</w:t>
      </w:r>
    </w:p>
    <w:p w14:paraId="25E3E5F6" w14:textId="77777777" w:rsidR="00CE3B7A" w:rsidRPr="00B8486E" w:rsidRDefault="00CE3B7A" w:rsidP="00B8486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486E">
        <w:rPr>
          <w:rFonts w:ascii="Times New Roman" w:hAnsi="Times New Roman" w:cs="Times New Roman"/>
          <w:b/>
          <w:bCs/>
          <w:sz w:val="24"/>
          <w:szCs w:val="24"/>
        </w:rPr>
        <w:t>PART – A</w:t>
      </w:r>
    </w:p>
    <w:p w14:paraId="32F9CC90" w14:textId="77777777" w:rsidR="00CE3B7A" w:rsidRPr="00B8486E" w:rsidRDefault="00CE3B7A" w:rsidP="00B848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86E">
        <w:rPr>
          <w:rFonts w:ascii="Times New Roman" w:hAnsi="Times New Roman" w:cs="Times New Roman"/>
          <w:b/>
          <w:bCs/>
          <w:sz w:val="24"/>
          <w:szCs w:val="24"/>
        </w:rPr>
        <w:t>Answer all questions. Each question carries ONE mark</w:t>
      </w:r>
      <w:r w:rsidRPr="00B8486E">
        <w:rPr>
          <w:rFonts w:ascii="Times New Roman" w:hAnsi="Times New Roman" w:cs="Times New Roman"/>
          <w:sz w:val="24"/>
          <w:szCs w:val="24"/>
        </w:rPr>
        <w:br/>
      </w:r>
      <w:r w:rsidRPr="00B8486E">
        <w:rPr>
          <w:rFonts w:ascii="Times New Roman" w:hAnsi="Times New Roman" w:cs="Times New Roman"/>
          <w:b/>
          <w:bCs/>
          <w:sz w:val="24"/>
          <w:szCs w:val="24"/>
        </w:rPr>
        <w:t>(4 × 1 = 4 Marks)</w:t>
      </w:r>
    </w:p>
    <w:p w14:paraId="342971A7" w14:textId="00642E08" w:rsidR="00CE3B7A" w:rsidRPr="00B8486E" w:rsidRDefault="00CE3B7A" w:rsidP="00B8486E">
      <w:pPr>
        <w:numPr>
          <w:ilvl w:val="0"/>
          <w:numId w:val="13"/>
        </w:num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B8486E">
        <w:rPr>
          <w:rFonts w:ascii="Times New Roman" w:hAnsi="Times New Roman" w:cs="Times New Roman"/>
          <w:sz w:val="24"/>
          <w:szCs w:val="24"/>
        </w:rPr>
        <w:t xml:space="preserve">Define intrinsic </w:t>
      </w:r>
      <w:r w:rsidR="007B7C05" w:rsidRPr="00B8486E">
        <w:rPr>
          <w:rFonts w:ascii="Times New Roman" w:hAnsi="Times New Roman" w:cs="Times New Roman"/>
          <w:sz w:val="24"/>
          <w:szCs w:val="24"/>
        </w:rPr>
        <w:t>semiconductors</w:t>
      </w:r>
      <w:r w:rsidRPr="00B8486E">
        <w:rPr>
          <w:rFonts w:ascii="Times New Roman" w:hAnsi="Times New Roman" w:cs="Times New Roman"/>
          <w:sz w:val="24"/>
          <w:szCs w:val="24"/>
        </w:rPr>
        <w:t>.</w:t>
      </w:r>
    </w:p>
    <w:p w14:paraId="34F9D621" w14:textId="77777777" w:rsidR="00CE3B7A" w:rsidRPr="00B8486E" w:rsidRDefault="00CE3B7A" w:rsidP="00B8486E">
      <w:pPr>
        <w:numPr>
          <w:ilvl w:val="0"/>
          <w:numId w:val="13"/>
        </w:num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B8486E">
        <w:rPr>
          <w:rFonts w:ascii="Times New Roman" w:hAnsi="Times New Roman" w:cs="Times New Roman"/>
          <w:sz w:val="24"/>
          <w:szCs w:val="24"/>
        </w:rPr>
        <w:t>Define PN junction diode.</w:t>
      </w:r>
    </w:p>
    <w:p w14:paraId="6F988E3F" w14:textId="77777777" w:rsidR="00CE3B7A" w:rsidRPr="00B8486E" w:rsidRDefault="00CE3B7A" w:rsidP="00B8486E">
      <w:pPr>
        <w:numPr>
          <w:ilvl w:val="0"/>
          <w:numId w:val="13"/>
        </w:num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B8486E">
        <w:rPr>
          <w:rFonts w:ascii="Times New Roman" w:hAnsi="Times New Roman" w:cs="Times New Roman"/>
          <w:sz w:val="24"/>
          <w:szCs w:val="24"/>
        </w:rPr>
        <w:t>State the need for rectification.</w:t>
      </w:r>
    </w:p>
    <w:p w14:paraId="4A95F40F" w14:textId="77777777" w:rsidR="00CE3B7A" w:rsidRPr="00B8486E" w:rsidRDefault="00CE3B7A" w:rsidP="00B8486E">
      <w:pPr>
        <w:numPr>
          <w:ilvl w:val="0"/>
          <w:numId w:val="13"/>
        </w:num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B8486E">
        <w:rPr>
          <w:rFonts w:ascii="Times New Roman" w:hAnsi="Times New Roman" w:cs="Times New Roman"/>
          <w:sz w:val="24"/>
          <w:szCs w:val="24"/>
        </w:rPr>
        <w:t>What is a rectifier?</w:t>
      </w:r>
    </w:p>
    <w:p w14:paraId="75C0AFF3" w14:textId="77777777" w:rsidR="00CE3B7A" w:rsidRPr="00B8486E" w:rsidRDefault="00CE3B7A" w:rsidP="00B8486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486E">
        <w:rPr>
          <w:rFonts w:ascii="Times New Roman" w:hAnsi="Times New Roman" w:cs="Times New Roman"/>
          <w:b/>
          <w:bCs/>
          <w:sz w:val="24"/>
          <w:szCs w:val="24"/>
        </w:rPr>
        <w:t>PART – B</w:t>
      </w:r>
    </w:p>
    <w:p w14:paraId="7C2AE892" w14:textId="77777777" w:rsidR="00CE3B7A" w:rsidRPr="00B8486E" w:rsidRDefault="00CE3B7A" w:rsidP="00B848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86E">
        <w:rPr>
          <w:rFonts w:ascii="Times New Roman" w:hAnsi="Times New Roman" w:cs="Times New Roman"/>
          <w:b/>
          <w:bCs/>
          <w:sz w:val="24"/>
          <w:szCs w:val="24"/>
        </w:rPr>
        <w:t>Answer ANY TWO questions. Each question carries THREE marks</w:t>
      </w:r>
      <w:r w:rsidRPr="00B8486E">
        <w:rPr>
          <w:rFonts w:ascii="Times New Roman" w:hAnsi="Times New Roman" w:cs="Times New Roman"/>
          <w:sz w:val="24"/>
          <w:szCs w:val="24"/>
        </w:rPr>
        <w:br/>
      </w:r>
      <w:r w:rsidRPr="00B8486E">
        <w:rPr>
          <w:rFonts w:ascii="Times New Roman" w:hAnsi="Times New Roman" w:cs="Times New Roman"/>
          <w:b/>
          <w:bCs/>
          <w:sz w:val="24"/>
          <w:szCs w:val="24"/>
        </w:rPr>
        <w:t>(2 × 3 = 6 Marks)</w:t>
      </w:r>
    </w:p>
    <w:p w14:paraId="15292D71" w14:textId="77777777" w:rsidR="00CE3B7A" w:rsidRPr="00B8486E" w:rsidRDefault="00CE3B7A" w:rsidP="00B848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86E">
        <w:rPr>
          <w:rFonts w:ascii="Times New Roman" w:hAnsi="Times New Roman" w:cs="Times New Roman"/>
          <w:sz w:val="24"/>
          <w:szCs w:val="24"/>
        </w:rPr>
        <w:t>5(a). Explain the formation of PN junction diode.</w:t>
      </w:r>
      <w:r w:rsidRPr="00B8486E">
        <w:rPr>
          <w:rFonts w:ascii="Times New Roman" w:hAnsi="Times New Roman" w:cs="Times New Roman"/>
          <w:sz w:val="24"/>
          <w:szCs w:val="24"/>
        </w:rPr>
        <w:br/>
      </w:r>
      <w:r w:rsidRPr="00B8486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</w:t>
      </w:r>
      <w:proofErr w:type="gramStart"/>
      <w:r w:rsidRPr="00B8486E">
        <w:rPr>
          <w:rFonts w:ascii="Times New Roman" w:hAnsi="Times New Roman" w:cs="Times New Roman"/>
          <w:b/>
          <w:bCs/>
          <w:sz w:val="24"/>
          <w:szCs w:val="24"/>
        </w:rPr>
        <w:t xml:space="preserve">   (</w:t>
      </w:r>
      <w:proofErr w:type="gramEnd"/>
      <w:r w:rsidRPr="00B8486E">
        <w:rPr>
          <w:rFonts w:ascii="Times New Roman" w:hAnsi="Times New Roman" w:cs="Times New Roman"/>
          <w:b/>
          <w:bCs/>
          <w:sz w:val="24"/>
          <w:szCs w:val="24"/>
        </w:rPr>
        <w:t>OR)</w:t>
      </w:r>
      <w:r w:rsidRPr="00B8486E">
        <w:rPr>
          <w:rFonts w:ascii="Times New Roman" w:hAnsi="Times New Roman" w:cs="Times New Roman"/>
          <w:sz w:val="24"/>
          <w:szCs w:val="24"/>
        </w:rPr>
        <w:br/>
        <w:t>5(b). Draw the symbol of Zener diode and state its application.</w:t>
      </w:r>
    </w:p>
    <w:p w14:paraId="67C0FA07" w14:textId="77777777" w:rsidR="00CE3B7A" w:rsidRPr="00B8486E" w:rsidRDefault="00CE3B7A" w:rsidP="00B848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86E">
        <w:rPr>
          <w:rFonts w:ascii="Times New Roman" w:hAnsi="Times New Roman" w:cs="Times New Roman"/>
          <w:sz w:val="24"/>
          <w:szCs w:val="24"/>
        </w:rPr>
        <w:t>6(a). Compare half-wave and full-wave rectifiers.</w:t>
      </w:r>
      <w:r w:rsidRPr="00B8486E">
        <w:rPr>
          <w:rFonts w:ascii="Times New Roman" w:hAnsi="Times New Roman" w:cs="Times New Roman"/>
          <w:sz w:val="24"/>
          <w:szCs w:val="24"/>
        </w:rPr>
        <w:br/>
      </w:r>
      <w:r w:rsidRPr="00B8486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</w:t>
      </w:r>
      <w:proofErr w:type="gramStart"/>
      <w:r w:rsidRPr="00B8486E">
        <w:rPr>
          <w:rFonts w:ascii="Times New Roman" w:hAnsi="Times New Roman" w:cs="Times New Roman"/>
          <w:b/>
          <w:bCs/>
          <w:sz w:val="24"/>
          <w:szCs w:val="24"/>
        </w:rPr>
        <w:t xml:space="preserve">   (</w:t>
      </w:r>
      <w:proofErr w:type="gramEnd"/>
      <w:r w:rsidRPr="00B8486E">
        <w:rPr>
          <w:rFonts w:ascii="Times New Roman" w:hAnsi="Times New Roman" w:cs="Times New Roman"/>
          <w:b/>
          <w:bCs/>
          <w:sz w:val="24"/>
          <w:szCs w:val="24"/>
        </w:rPr>
        <w:t>OR)</w:t>
      </w:r>
      <w:r w:rsidRPr="00B8486E">
        <w:rPr>
          <w:rFonts w:ascii="Times New Roman" w:hAnsi="Times New Roman" w:cs="Times New Roman"/>
          <w:sz w:val="24"/>
          <w:szCs w:val="24"/>
        </w:rPr>
        <w:br/>
        <w:t xml:space="preserve">6(b). </w:t>
      </w:r>
      <w:proofErr w:type="gramStart"/>
      <w:r w:rsidRPr="00B8486E">
        <w:rPr>
          <w:rFonts w:ascii="Times New Roman" w:hAnsi="Times New Roman" w:cs="Times New Roman"/>
          <w:sz w:val="24"/>
          <w:szCs w:val="24"/>
        </w:rPr>
        <w:t>List</w:t>
      </w:r>
      <w:proofErr w:type="gramEnd"/>
      <w:r w:rsidRPr="00B8486E">
        <w:rPr>
          <w:rFonts w:ascii="Times New Roman" w:hAnsi="Times New Roman" w:cs="Times New Roman"/>
          <w:sz w:val="24"/>
          <w:szCs w:val="24"/>
        </w:rPr>
        <w:t xml:space="preserve"> different types of filters used in power supplies.</w:t>
      </w:r>
    </w:p>
    <w:p w14:paraId="7144BE4C" w14:textId="77777777" w:rsidR="00CE3B7A" w:rsidRPr="00B8486E" w:rsidRDefault="00CE3B7A" w:rsidP="00B8486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B8486E">
        <w:rPr>
          <w:rFonts w:ascii="Times New Roman" w:hAnsi="Times New Roman" w:cs="Times New Roman"/>
          <w:b/>
          <w:bCs/>
          <w:sz w:val="24"/>
          <w:szCs w:val="24"/>
        </w:rPr>
        <w:t>PART – C</w:t>
      </w:r>
    </w:p>
    <w:p w14:paraId="75456F0E" w14:textId="77777777" w:rsidR="00CE3B7A" w:rsidRPr="00B8486E" w:rsidRDefault="00CE3B7A" w:rsidP="00B848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86E">
        <w:rPr>
          <w:rFonts w:ascii="Times New Roman" w:hAnsi="Times New Roman" w:cs="Times New Roman"/>
          <w:b/>
          <w:bCs/>
          <w:sz w:val="24"/>
          <w:szCs w:val="24"/>
        </w:rPr>
        <w:t>Answer ANY TWO questions. Each question carries FIVE marks</w:t>
      </w:r>
      <w:r w:rsidRPr="00B8486E">
        <w:rPr>
          <w:rFonts w:ascii="Times New Roman" w:hAnsi="Times New Roman" w:cs="Times New Roman"/>
          <w:sz w:val="24"/>
          <w:szCs w:val="24"/>
        </w:rPr>
        <w:br/>
      </w:r>
      <w:r w:rsidRPr="00B8486E">
        <w:rPr>
          <w:rFonts w:ascii="Times New Roman" w:hAnsi="Times New Roman" w:cs="Times New Roman"/>
          <w:b/>
          <w:bCs/>
          <w:sz w:val="24"/>
          <w:szCs w:val="24"/>
        </w:rPr>
        <w:t>(2 × 5 = 10 Marks)</w:t>
      </w:r>
    </w:p>
    <w:p w14:paraId="03C25943" w14:textId="77777777" w:rsidR="00CE3B7A" w:rsidRPr="00B8486E" w:rsidRDefault="00CE3B7A" w:rsidP="00B848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86E">
        <w:rPr>
          <w:rFonts w:ascii="Times New Roman" w:hAnsi="Times New Roman" w:cs="Times New Roman"/>
          <w:sz w:val="24"/>
          <w:szCs w:val="24"/>
        </w:rPr>
        <w:t>7(a). Explain the working of PN junction diode under forward and reverse bias with neat diagrams.</w:t>
      </w:r>
      <w:r w:rsidRPr="00B8486E">
        <w:rPr>
          <w:rFonts w:ascii="Times New Roman" w:hAnsi="Times New Roman" w:cs="Times New Roman"/>
          <w:sz w:val="24"/>
          <w:szCs w:val="24"/>
        </w:rPr>
        <w:br/>
      </w:r>
      <w:r w:rsidRPr="00B8486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</w:t>
      </w:r>
      <w:proofErr w:type="gramStart"/>
      <w:r w:rsidRPr="00B8486E">
        <w:rPr>
          <w:rFonts w:ascii="Times New Roman" w:hAnsi="Times New Roman" w:cs="Times New Roman"/>
          <w:b/>
          <w:bCs/>
          <w:sz w:val="24"/>
          <w:szCs w:val="24"/>
        </w:rPr>
        <w:t xml:space="preserve">   (</w:t>
      </w:r>
      <w:proofErr w:type="gramEnd"/>
      <w:r w:rsidRPr="00B8486E">
        <w:rPr>
          <w:rFonts w:ascii="Times New Roman" w:hAnsi="Times New Roman" w:cs="Times New Roman"/>
          <w:b/>
          <w:bCs/>
          <w:sz w:val="24"/>
          <w:szCs w:val="24"/>
        </w:rPr>
        <w:t>OR)</w:t>
      </w:r>
      <w:r w:rsidRPr="00B8486E">
        <w:rPr>
          <w:rFonts w:ascii="Times New Roman" w:hAnsi="Times New Roman" w:cs="Times New Roman"/>
          <w:sz w:val="24"/>
          <w:szCs w:val="24"/>
        </w:rPr>
        <w:br/>
        <w:t>7(b). Draw and explain the V–I characteristics of PN junction diode.</w:t>
      </w:r>
    </w:p>
    <w:p w14:paraId="51E7057A" w14:textId="77777777" w:rsidR="00CE3B7A" w:rsidRPr="00B8486E" w:rsidRDefault="00CE3B7A" w:rsidP="00B848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86E">
        <w:rPr>
          <w:rFonts w:ascii="Times New Roman" w:hAnsi="Times New Roman" w:cs="Times New Roman"/>
          <w:sz w:val="24"/>
          <w:szCs w:val="24"/>
        </w:rPr>
        <w:t>8(a). Explain the working of bridge rectifier with neat circuit diagram and waveforms.</w:t>
      </w:r>
      <w:r w:rsidRPr="00B8486E">
        <w:rPr>
          <w:rFonts w:ascii="Times New Roman" w:hAnsi="Times New Roman" w:cs="Times New Roman"/>
          <w:sz w:val="24"/>
          <w:szCs w:val="24"/>
        </w:rPr>
        <w:br/>
      </w:r>
      <w:r w:rsidRPr="00B8486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</w:t>
      </w:r>
      <w:proofErr w:type="gramStart"/>
      <w:r w:rsidRPr="00B8486E">
        <w:rPr>
          <w:rFonts w:ascii="Times New Roman" w:hAnsi="Times New Roman" w:cs="Times New Roman"/>
          <w:b/>
          <w:bCs/>
          <w:sz w:val="24"/>
          <w:szCs w:val="24"/>
        </w:rPr>
        <w:t xml:space="preserve">   (</w:t>
      </w:r>
      <w:proofErr w:type="gramEnd"/>
      <w:r w:rsidRPr="00B8486E">
        <w:rPr>
          <w:rFonts w:ascii="Times New Roman" w:hAnsi="Times New Roman" w:cs="Times New Roman"/>
          <w:b/>
          <w:bCs/>
          <w:sz w:val="24"/>
          <w:szCs w:val="24"/>
        </w:rPr>
        <w:t>OR)</w:t>
      </w:r>
      <w:r w:rsidRPr="00B8486E">
        <w:rPr>
          <w:rFonts w:ascii="Times New Roman" w:hAnsi="Times New Roman" w:cs="Times New Roman"/>
          <w:sz w:val="24"/>
          <w:szCs w:val="24"/>
        </w:rPr>
        <w:br/>
        <w:t>8(b). Explain the Zener diode as a voltage regulator with neat circuit diagram.</w:t>
      </w:r>
    </w:p>
    <w:p w14:paraId="34E11EA8" w14:textId="10D1E4F4" w:rsidR="00B8486E" w:rsidRPr="00B8486E" w:rsidRDefault="00B8486E" w:rsidP="00B8486E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B8486E">
        <w:rPr>
          <w:rFonts w:ascii="Times New Roman" w:hAnsi="Times New Roman" w:cs="Times New Roman"/>
          <w:b/>
          <w:bCs/>
          <w:sz w:val="32"/>
          <w:szCs w:val="32"/>
        </w:rPr>
        <w:lastRenderedPageBreak/>
        <w:t>State Board of Technical Education and Training, Telangana</w:t>
      </w:r>
    </w:p>
    <w:p w14:paraId="3AB90E43" w14:textId="77777777" w:rsidR="00B8486E" w:rsidRPr="00B8486E" w:rsidRDefault="00B8486E" w:rsidP="00B8486E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B8486E">
        <w:rPr>
          <w:rFonts w:ascii="Times New Roman" w:hAnsi="Times New Roman" w:cs="Times New Roman"/>
          <w:b/>
          <w:bCs/>
          <w:sz w:val="32"/>
          <w:szCs w:val="32"/>
        </w:rPr>
        <w:t>DEEE – I Year</w:t>
      </w:r>
    </w:p>
    <w:p w14:paraId="13F50B24" w14:textId="77777777" w:rsidR="00B8486E" w:rsidRPr="00B8486E" w:rsidRDefault="00B8486E" w:rsidP="00B8486E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7F936520" w14:textId="3DF8D181" w:rsidR="00CE3B7A" w:rsidRPr="00B8486E" w:rsidRDefault="00CE3B7A" w:rsidP="00B8486E">
      <w:pPr>
        <w:spacing w:after="0"/>
        <w:rPr>
          <w:rFonts w:ascii="Times New Roman" w:hAnsi="Times New Roman" w:cs="Times New Roman"/>
          <w:b/>
          <w:bCs/>
          <w:sz w:val="32"/>
          <w:szCs w:val="32"/>
        </w:rPr>
      </w:pPr>
      <w:r w:rsidRPr="00B8486E">
        <w:rPr>
          <w:rFonts w:ascii="Times New Roman" w:hAnsi="Times New Roman" w:cs="Times New Roman"/>
          <w:b/>
          <w:bCs/>
          <w:sz w:val="32"/>
          <w:szCs w:val="32"/>
        </w:rPr>
        <w:t xml:space="preserve">MID – II </w:t>
      </w:r>
      <w:r w:rsidR="00B8486E" w:rsidRPr="00B8486E">
        <w:rPr>
          <w:rFonts w:ascii="Times New Roman" w:hAnsi="Times New Roman" w:cs="Times New Roman"/>
          <w:b/>
          <w:bCs/>
          <w:sz w:val="32"/>
          <w:szCs w:val="32"/>
        </w:rPr>
        <w:t>Examination</w:t>
      </w:r>
    </w:p>
    <w:p w14:paraId="549B7A0E" w14:textId="77777777" w:rsidR="00CE3B7A" w:rsidRPr="00B8486E" w:rsidRDefault="00CE3B7A" w:rsidP="00B848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86E">
        <w:rPr>
          <w:rFonts w:ascii="Times New Roman" w:hAnsi="Times New Roman" w:cs="Times New Roman"/>
          <w:b/>
          <w:bCs/>
          <w:sz w:val="24"/>
          <w:szCs w:val="24"/>
        </w:rPr>
        <w:t>Course Code:</w:t>
      </w:r>
      <w:r w:rsidRPr="00B8486E">
        <w:rPr>
          <w:rFonts w:ascii="Times New Roman" w:hAnsi="Times New Roman" w:cs="Times New Roman"/>
          <w:sz w:val="24"/>
          <w:szCs w:val="24"/>
        </w:rPr>
        <w:t xml:space="preserve"> </w:t>
      </w:r>
      <w:r w:rsidRPr="00B8486E">
        <w:rPr>
          <w:rFonts w:ascii="Times New Roman" w:hAnsi="Times New Roman" w:cs="Times New Roman"/>
          <w:b/>
          <w:bCs/>
          <w:sz w:val="24"/>
          <w:szCs w:val="24"/>
        </w:rPr>
        <w:t>EE-106</w:t>
      </w:r>
      <w:r w:rsidRPr="00B8486E">
        <w:rPr>
          <w:rFonts w:ascii="Times New Roman" w:hAnsi="Times New Roman" w:cs="Times New Roman"/>
          <w:sz w:val="24"/>
          <w:szCs w:val="24"/>
        </w:rPr>
        <w:br/>
      </w:r>
      <w:r w:rsidRPr="00B8486E">
        <w:rPr>
          <w:rFonts w:ascii="Times New Roman" w:hAnsi="Times New Roman" w:cs="Times New Roman"/>
          <w:b/>
          <w:bCs/>
          <w:sz w:val="24"/>
          <w:szCs w:val="24"/>
        </w:rPr>
        <w:t>Course Name:</w:t>
      </w:r>
      <w:r w:rsidRPr="00B8486E">
        <w:rPr>
          <w:rFonts w:ascii="Times New Roman" w:hAnsi="Times New Roman" w:cs="Times New Roman"/>
          <w:sz w:val="24"/>
          <w:szCs w:val="24"/>
        </w:rPr>
        <w:t xml:space="preserve"> </w:t>
      </w:r>
      <w:r w:rsidRPr="00B8486E">
        <w:rPr>
          <w:rFonts w:ascii="Times New Roman" w:hAnsi="Times New Roman" w:cs="Times New Roman"/>
          <w:b/>
          <w:bCs/>
          <w:sz w:val="24"/>
          <w:szCs w:val="24"/>
        </w:rPr>
        <w:t>Semiconductor Devices and Circuits</w:t>
      </w:r>
      <w:r w:rsidRPr="00B8486E">
        <w:rPr>
          <w:rFonts w:ascii="Times New Roman" w:hAnsi="Times New Roman" w:cs="Times New Roman"/>
          <w:sz w:val="24"/>
          <w:szCs w:val="24"/>
        </w:rPr>
        <w:br/>
      </w:r>
      <w:r w:rsidRPr="00B8486E">
        <w:rPr>
          <w:rFonts w:ascii="Times New Roman" w:hAnsi="Times New Roman" w:cs="Times New Roman"/>
          <w:b/>
          <w:bCs/>
          <w:sz w:val="24"/>
          <w:szCs w:val="24"/>
        </w:rPr>
        <w:t>Duration:</w:t>
      </w:r>
      <w:r w:rsidRPr="00B8486E">
        <w:rPr>
          <w:rFonts w:ascii="Times New Roman" w:hAnsi="Times New Roman" w:cs="Times New Roman"/>
          <w:sz w:val="24"/>
          <w:szCs w:val="24"/>
        </w:rPr>
        <w:t xml:space="preserve"> 1 Hour</w:t>
      </w:r>
      <w:r w:rsidRPr="00B8486E">
        <w:rPr>
          <w:rFonts w:ascii="Times New Roman" w:hAnsi="Times New Roman" w:cs="Times New Roman"/>
          <w:sz w:val="24"/>
          <w:szCs w:val="24"/>
        </w:rPr>
        <w:br/>
      </w:r>
      <w:r w:rsidRPr="00B8486E">
        <w:rPr>
          <w:rFonts w:ascii="Times New Roman" w:hAnsi="Times New Roman" w:cs="Times New Roman"/>
          <w:b/>
          <w:bCs/>
          <w:sz w:val="24"/>
          <w:szCs w:val="24"/>
        </w:rPr>
        <w:t>Max. Marks:</w:t>
      </w:r>
      <w:r w:rsidRPr="00B8486E">
        <w:rPr>
          <w:rFonts w:ascii="Times New Roman" w:hAnsi="Times New Roman" w:cs="Times New Roman"/>
          <w:sz w:val="24"/>
          <w:szCs w:val="24"/>
        </w:rPr>
        <w:t xml:space="preserve"> 20 Marks</w:t>
      </w:r>
    </w:p>
    <w:p w14:paraId="6BA6479F" w14:textId="77777777" w:rsidR="00CE3B7A" w:rsidRPr="00B8486E" w:rsidRDefault="00CE3B7A" w:rsidP="00B8486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486E">
        <w:rPr>
          <w:rFonts w:ascii="Times New Roman" w:hAnsi="Times New Roman" w:cs="Times New Roman"/>
          <w:b/>
          <w:bCs/>
          <w:sz w:val="24"/>
          <w:szCs w:val="24"/>
        </w:rPr>
        <w:t>PART – A</w:t>
      </w:r>
    </w:p>
    <w:p w14:paraId="6516851D" w14:textId="77777777" w:rsidR="00CE3B7A" w:rsidRPr="00B8486E" w:rsidRDefault="00CE3B7A" w:rsidP="00B848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86E">
        <w:rPr>
          <w:rFonts w:ascii="Times New Roman" w:hAnsi="Times New Roman" w:cs="Times New Roman"/>
          <w:b/>
          <w:bCs/>
          <w:sz w:val="24"/>
          <w:szCs w:val="24"/>
        </w:rPr>
        <w:t>Answer all questions. Each question carries ONE mark</w:t>
      </w:r>
      <w:r w:rsidRPr="00B8486E">
        <w:rPr>
          <w:rFonts w:ascii="Times New Roman" w:hAnsi="Times New Roman" w:cs="Times New Roman"/>
          <w:sz w:val="24"/>
          <w:szCs w:val="24"/>
        </w:rPr>
        <w:br/>
      </w:r>
      <w:r w:rsidRPr="00B8486E">
        <w:rPr>
          <w:rFonts w:ascii="Times New Roman" w:hAnsi="Times New Roman" w:cs="Times New Roman"/>
          <w:b/>
          <w:bCs/>
          <w:sz w:val="24"/>
          <w:szCs w:val="24"/>
        </w:rPr>
        <w:t>(4 × 1 = 4 Marks)</w:t>
      </w:r>
    </w:p>
    <w:p w14:paraId="2BFD882C" w14:textId="77777777" w:rsidR="00CE3B7A" w:rsidRPr="00B8486E" w:rsidRDefault="00CE3B7A" w:rsidP="00B8486E">
      <w:pPr>
        <w:numPr>
          <w:ilvl w:val="0"/>
          <w:numId w:val="14"/>
        </w:num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B8486E">
        <w:rPr>
          <w:rFonts w:ascii="Times New Roman" w:hAnsi="Times New Roman" w:cs="Times New Roman"/>
          <w:sz w:val="24"/>
          <w:szCs w:val="24"/>
        </w:rPr>
        <w:t>Define transistor.</w:t>
      </w:r>
    </w:p>
    <w:p w14:paraId="385DC345" w14:textId="77777777" w:rsidR="00CE3B7A" w:rsidRPr="00B8486E" w:rsidRDefault="00CE3B7A" w:rsidP="00B8486E">
      <w:pPr>
        <w:numPr>
          <w:ilvl w:val="0"/>
          <w:numId w:val="14"/>
        </w:num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B8486E">
        <w:rPr>
          <w:rFonts w:ascii="Times New Roman" w:hAnsi="Times New Roman" w:cs="Times New Roman"/>
          <w:sz w:val="24"/>
          <w:szCs w:val="24"/>
        </w:rPr>
        <w:t>List different transistor configurations.</w:t>
      </w:r>
    </w:p>
    <w:p w14:paraId="00190C41" w14:textId="77777777" w:rsidR="00CE3B7A" w:rsidRPr="00B8486E" w:rsidRDefault="00CE3B7A" w:rsidP="00B8486E">
      <w:pPr>
        <w:numPr>
          <w:ilvl w:val="0"/>
          <w:numId w:val="14"/>
        </w:num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B8486E">
        <w:rPr>
          <w:rFonts w:ascii="Times New Roman" w:hAnsi="Times New Roman" w:cs="Times New Roman"/>
          <w:sz w:val="24"/>
          <w:szCs w:val="24"/>
        </w:rPr>
        <w:t>Define amplifier.</w:t>
      </w:r>
    </w:p>
    <w:p w14:paraId="5BF7D973" w14:textId="77777777" w:rsidR="00CE3B7A" w:rsidRPr="00B8486E" w:rsidRDefault="00CE3B7A" w:rsidP="00B8486E">
      <w:pPr>
        <w:numPr>
          <w:ilvl w:val="0"/>
          <w:numId w:val="14"/>
        </w:num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B8486E">
        <w:rPr>
          <w:rFonts w:ascii="Times New Roman" w:hAnsi="Times New Roman" w:cs="Times New Roman"/>
          <w:sz w:val="24"/>
          <w:szCs w:val="24"/>
        </w:rPr>
        <w:t>What is feedback?</w:t>
      </w:r>
    </w:p>
    <w:p w14:paraId="4E5E07B0" w14:textId="77777777" w:rsidR="00CE3B7A" w:rsidRPr="00B8486E" w:rsidRDefault="00CE3B7A" w:rsidP="00B8486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486E">
        <w:rPr>
          <w:rFonts w:ascii="Times New Roman" w:hAnsi="Times New Roman" w:cs="Times New Roman"/>
          <w:b/>
          <w:bCs/>
          <w:sz w:val="24"/>
          <w:szCs w:val="24"/>
        </w:rPr>
        <w:t>PART – B</w:t>
      </w:r>
    </w:p>
    <w:p w14:paraId="0859DC88" w14:textId="77777777" w:rsidR="00CE3B7A" w:rsidRPr="00B8486E" w:rsidRDefault="00CE3B7A" w:rsidP="00B848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86E">
        <w:rPr>
          <w:rFonts w:ascii="Times New Roman" w:hAnsi="Times New Roman" w:cs="Times New Roman"/>
          <w:b/>
          <w:bCs/>
          <w:sz w:val="24"/>
          <w:szCs w:val="24"/>
        </w:rPr>
        <w:t>Answer ANY TWO questions. Each question carries THREE marks</w:t>
      </w:r>
      <w:r w:rsidRPr="00B8486E">
        <w:rPr>
          <w:rFonts w:ascii="Times New Roman" w:hAnsi="Times New Roman" w:cs="Times New Roman"/>
          <w:sz w:val="24"/>
          <w:szCs w:val="24"/>
        </w:rPr>
        <w:br/>
      </w:r>
      <w:r w:rsidRPr="00B8486E">
        <w:rPr>
          <w:rFonts w:ascii="Times New Roman" w:hAnsi="Times New Roman" w:cs="Times New Roman"/>
          <w:b/>
          <w:bCs/>
          <w:sz w:val="24"/>
          <w:szCs w:val="24"/>
        </w:rPr>
        <w:t>(2 × 3 = 6 Marks)</w:t>
      </w:r>
    </w:p>
    <w:p w14:paraId="7A6E0EF7" w14:textId="77777777" w:rsidR="00CE3B7A" w:rsidRPr="00B8486E" w:rsidRDefault="00CE3B7A" w:rsidP="00B848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86E">
        <w:rPr>
          <w:rFonts w:ascii="Times New Roman" w:hAnsi="Times New Roman" w:cs="Times New Roman"/>
          <w:sz w:val="24"/>
          <w:szCs w:val="24"/>
        </w:rPr>
        <w:t>5(a). Explain CE transistor configuration.</w:t>
      </w:r>
      <w:r w:rsidRPr="00B8486E">
        <w:rPr>
          <w:rFonts w:ascii="Times New Roman" w:hAnsi="Times New Roman" w:cs="Times New Roman"/>
          <w:sz w:val="24"/>
          <w:szCs w:val="24"/>
        </w:rPr>
        <w:br/>
      </w:r>
      <w:r w:rsidRPr="00B8486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</w:t>
      </w:r>
      <w:proofErr w:type="gramStart"/>
      <w:r w:rsidRPr="00B8486E">
        <w:rPr>
          <w:rFonts w:ascii="Times New Roman" w:hAnsi="Times New Roman" w:cs="Times New Roman"/>
          <w:b/>
          <w:bCs/>
          <w:sz w:val="24"/>
          <w:szCs w:val="24"/>
        </w:rPr>
        <w:t xml:space="preserve">   (</w:t>
      </w:r>
      <w:proofErr w:type="gramEnd"/>
      <w:r w:rsidRPr="00B8486E">
        <w:rPr>
          <w:rFonts w:ascii="Times New Roman" w:hAnsi="Times New Roman" w:cs="Times New Roman"/>
          <w:b/>
          <w:bCs/>
          <w:sz w:val="24"/>
          <w:szCs w:val="24"/>
        </w:rPr>
        <w:t>OR)</w:t>
      </w:r>
      <w:r w:rsidRPr="00B8486E">
        <w:rPr>
          <w:rFonts w:ascii="Times New Roman" w:hAnsi="Times New Roman" w:cs="Times New Roman"/>
          <w:sz w:val="24"/>
          <w:szCs w:val="24"/>
        </w:rPr>
        <w:br/>
        <w:t>5(b). Compare CB and CE configurations.</w:t>
      </w:r>
    </w:p>
    <w:p w14:paraId="6B411775" w14:textId="77777777" w:rsidR="00CE3B7A" w:rsidRPr="00B8486E" w:rsidRDefault="00CE3B7A" w:rsidP="00B848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86E">
        <w:rPr>
          <w:rFonts w:ascii="Times New Roman" w:hAnsi="Times New Roman" w:cs="Times New Roman"/>
          <w:sz w:val="24"/>
          <w:szCs w:val="24"/>
        </w:rPr>
        <w:t>6(a). Define gain and bandwidth.</w:t>
      </w:r>
      <w:r w:rsidRPr="00B8486E">
        <w:rPr>
          <w:rFonts w:ascii="Times New Roman" w:hAnsi="Times New Roman" w:cs="Times New Roman"/>
          <w:sz w:val="24"/>
          <w:szCs w:val="24"/>
        </w:rPr>
        <w:br/>
      </w:r>
      <w:r w:rsidRPr="00B8486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</w:t>
      </w:r>
      <w:proofErr w:type="gramStart"/>
      <w:r w:rsidRPr="00B8486E">
        <w:rPr>
          <w:rFonts w:ascii="Times New Roman" w:hAnsi="Times New Roman" w:cs="Times New Roman"/>
          <w:b/>
          <w:bCs/>
          <w:sz w:val="24"/>
          <w:szCs w:val="24"/>
        </w:rPr>
        <w:t xml:space="preserve">   (</w:t>
      </w:r>
      <w:proofErr w:type="gramEnd"/>
      <w:r w:rsidRPr="00B8486E">
        <w:rPr>
          <w:rFonts w:ascii="Times New Roman" w:hAnsi="Times New Roman" w:cs="Times New Roman"/>
          <w:b/>
          <w:bCs/>
          <w:sz w:val="24"/>
          <w:szCs w:val="24"/>
        </w:rPr>
        <w:t>OR)</w:t>
      </w:r>
      <w:r w:rsidRPr="00B8486E">
        <w:rPr>
          <w:rFonts w:ascii="Times New Roman" w:hAnsi="Times New Roman" w:cs="Times New Roman"/>
          <w:sz w:val="24"/>
          <w:szCs w:val="24"/>
        </w:rPr>
        <w:br/>
        <w:t>6(b). List advantages of negative feedback.</w:t>
      </w:r>
    </w:p>
    <w:p w14:paraId="7FAC5648" w14:textId="77777777" w:rsidR="00CE3B7A" w:rsidRPr="00B8486E" w:rsidRDefault="00CE3B7A" w:rsidP="00B8486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0CA491A" w14:textId="77777777" w:rsidR="00CE3B7A" w:rsidRPr="00B8486E" w:rsidRDefault="00CE3B7A" w:rsidP="00B8486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B2DDBEA" w14:textId="1177176C" w:rsidR="00CE3B7A" w:rsidRPr="00B8486E" w:rsidRDefault="00CE3B7A" w:rsidP="00B8486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486E">
        <w:rPr>
          <w:rFonts w:ascii="Times New Roman" w:hAnsi="Times New Roman" w:cs="Times New Roman"/>
          <w:b/>
          <w:bCs/>
          <w:sz w:val="24"/>
          <w:szCs w:val="24"/>
        </w:rPr>
        <w:t>PART – C</w:t>
      </w:r>
    </w:p>
    <w:p w14:paraId="695A75F3" w14:textId="77777777" w:rsidR="00CE3B7A" w:rsidRPr="00B8486E" w:rsidRDefault="00CE3B7A" w:rsidP="00B848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86E">
        <w:rPr>
          <w:rFonts w:ascii="Times New Roman" w:hAnsi="Times New Roman" w:cs="Times New Roman"/>
          <w:b/>
          <w:bCs/>
          <w:sz w:val="24"/>
          <w:szCs w:val="24"/>
        </w:rPr>
        <w:t>Answer ANY TWO questions. Each question carries FIVE marks</w:t>
      </w:r>
      <w:r w:rsidRPr="00B8486E">
        <w:rPr>
          <w:rFonts w:ascii="Times New Roman" w:hAnsi="Times New Roman" w:cs="Times New Roman"/>
          <w:sz w:val="24"/>
          <w:szCs w:val="24"/>
        </w:rPr>
        <w:br/>
      </w:r>
      <w:r w:rsidRPr="00B8486E">
        <w:rPr>
          <w:rFonts w:ascii="Times New Roman" w:hAnsi="Times New Roman" w:cs="Times New Roman"/>
          <w:b/>
          <w:bCs/>
          <w:sz w:val="24"/>
          <w:szCs w:val="24"/>
        </w:rPr>
        <w:t>(2 × 5 = 10 Marks)</w:t>
      </w:r>
    </w:p>
    <w:p w14:paraId="4E6BD23A" w14:textId="77777777" w:rsidR="00CE3B7A" w:rsidRPr="00B8486E" w:rsidRDefault="00CE3B7A" w:rsidP="00B848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86E">
        <w:rPr>
          <w:rFonts w:ascii="Times New Roman" w:hAnsi="Times New Roman" w:cs="Times New Roman"/>
          <w:sz w:val="24"/>
          <w:szCs w:val="24"/>
        </w:rPr>
        <w:t>7(a). Explain transistor as an amplifier with neat diagram.</w:t>
      </w:r>
      <w:r w:rsidRPr="00B8486E">
        <w:rPr>
          <w:rFonts w:ascii="Times New Roman" w:hAnsi="Times New Roman" w:cs="Times New Roman"/>
          <w:sz w:val="24"/>
          <w:szCs w:val="24"/>
        </w:rPr>
        <w:br/>
      </w:r>
      <w:r w:rsidRPr="00B8486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</w:t>
      </w:r>
      <w:proofErr w:type="gramStart"/>
      <w:r w:rsidRPr="00B8486E">
        <w:rPr>
          <w:rFonts w:ascii="Times New Roman" w:hAnsi="Times New Roman" w:cs="Times New Roman"/>
          <w:b/>
          <w:bCs/>
          <w:sz w:val="24"/>
          <w:szCs w:val="24"/>
        </w:rPr>
        <w:t xml:space="preserve">   (</w:t>
      </w:r>
      <w:proofErr w:type="gramEnd"/>
      <w:r w:rsidRPr="00B8486E">
        <w:rPr>
          <w:rFonts w:ascii="Times New Roman" w:hAnsi="Times New Roman" w:cs="Times New Roman"/>
          <w:b/>
          <w:bCs/>
          <w:sz w:val="24"/>
          <w:szCs w:val="24"/>
        </w:rPr>
        <w:t>OR)</w:t>
      </w:r>
      <w:r w:rsidRPr="00B8486E">
        <w:rPr>
          <w:rFonts w:ascii="Times New Roman" w:hAnsi="Times New Roman" w:cs="Times New Roman"/>
          <w:sz w:val="24"/>
          <w:szCs w:val="24"/>
        </w:rPr>
        <w:br/>
        <w:t>7(b). Explain RC coupled amplifier with frequency response.</w:t>
      </w:r>
    </w:p>
    <w:p w14:paraId="196CEAF1" w14:textId="77777777" w:rsidR="00CE3B7A" w:rsidRPr="00B8486E" w:rsidRDefault="00CE3B7A" w:rsidP="00B848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86E">
        <w:rPr>
          <w:rFonts w:ascii="Times New Roman" w:hAnsi="Times New Roman" w:cs="Times New Roman"/>
          <w:sz w:val="24"/>
          <w:szCs w:val="24"/>
        </w:rPr>
        <w:t>8(a). Explain the working principle of RC phase shift oscillator.</w:t>
      </w:r>
      <w:r w:rsidRPr="00B8486E">
        <w:rPr>
          <w:rFonts w:ascii="Times New Roman" w:hAnsi="Times New Roman" w:cs="Times New Roman"/>
          <w:sz w:val="24"/>
          <w:szCs w:val="24"/>
        </w:rPr>
        <w:br/>
      </w:r>
      <w:r w:rsidRPr="00B8486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</w:t>
      </w:r>
      <w:proofErr w:type="gramStart"/>
      <w:r w:rsidRPr="00B8486E">
        <w:rPr>
          <w:rFonts w:ascii="Times New Roman" w:hAnsi="Times New Roman" w:cs="Times New Roman"/>
          <w:b/>
          <w:bCs/>
          <w:sz w:val="24"/>
          <w:szCs w:val="24"/>
        </w:rPr>
        <w:t xml:space="preserve">   (</w:t>
      </w:r>
      <w:proofErr w:type="gramEnd"/>
      <w:r w:rsidRPr="00B8486E">
        <w:rPr>
          <w:rFonts w:ascii="Times New Roman" w:hAnsi="Times New Roman" w:cs="Times New Roman"/>
          <w:b/>
          <w:bCs/>
          <w:sz w:val="24"/>
          <w:szCs w:val="24"/>
        </w:rPr>
        <w:t>OR)</w:t>
      </w:r>
      <w:r w:rsidRPr="00B8486E">
        <w:rPr>
          <w:rFonts w:ascii="Times New Roman" w:hAnsi="Times New Roman" w:cs="Times New Roman"/>
          <w:sz w:val="24"/>
          <w:szCs w:val="24"/>
        </w:rPr>
        <w:br/>
        <w:t>8(b). Explain the working of Hartley oscillator with neat circuit diagram.</w:t>
      </w:r>
    </w:p>
    <w:p w14:paraId="1DD4E035" w14:textId="77777777" w:rsidR="00B8486E" w:rsidRDefault="00B8486E" w:rsidP="00CE3B7A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3A614AA1" w14:textId="77777777" w:rsidR="00B8486E" w:rsidRDefault="00B8486E" w:rsidP="00CE3B7A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52564EF5" w14:textId="77777777" w:rsidR="00B8486E" w:rsidRDefault="00B8486E" w:rsidP="00CE3B7A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6D17D5E4" w14:textId="77777777" w:rsidR="00B8486E" w:rsidRPr="00B8486E" w:rsidRDefault="00B8486E" w:rsidP="00B8486E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B8486E">
        <w:rPr>
          <w:rFonts w:ascii="Times New Roman" w:hAnsi="Times New Roman" w:cs="Times New Roman"/>
          <w:b/>
          <w:bCs/>
          <w:sz w:val="32"/>
          <w:szCs w:val="32"/>
        </w:rPr>
        <w:lastRenderedPageBreak/>
        <w:t>State Board of Technical Education and Training, Telangana</w:t>
      </w:r>
    </w:p>
    <w:p w14:paraId="2D9E1A23" w14:textId="255D8131" w:rsidR="00B8486E" w:rsidRDefault="00B8486E" w:rsidP="00B8486E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B8486E">
        <w:rPr>
          <w:rFonts w:ascii="Times New Roman" w:hAnsi="Times New Roman" w:cs="Times New Roman"/>
          <w:b/>
          <w:bCs/>
          <w:sz w:val="32"/>
          <w:szCs w:val="32"/>
        </w:rPr>
        <w:t>DEEE – I Year</w:t>
      </w:r>
    </w:p>
    <w:p w14:paraId="4B4A33A4" w14:textId="1DB115CD" w:rsidR="00CE3B7A" w:rsidRPr="00236B0F" w:rsidRDefault="00CE3B7A" w:rsidP="00B848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36B0F">
        <w:rPr>
          <w:rFonts w:ascii="Times New Roman" w:hAnsi="Times New Roman" w:cs="Times New Roman"/>
          <w:b/>
          <w:bCs/>
          <w:sz w:val="24"/>
          <w:szCs w:val="24"/>
        </w:rPr>
        <w:t>Course Code:</w:t>
      </w:r>
      <w:r w:rsidRPr="00236B0F">
        <w:rPr>
          <w:rFonts w:ascii="Times New Roman" w:hAnsi="Times New Roman" w:cs="Times New Roman"/>
          <w:sz w:val="24"/>
          <w:szCs w:val="24"/>
        </w:rPr>
        <w:t xml:space="preserve"> </w:t>
      </w:r>
      <w:r w:rsidRPr="00236B0F">
        <w:rPr>
          <w:rFonts w:ascii="Times New Roman" w:hAnsi="Times New Roman" w:cs="Times New Roman"/>
          <w:b/>
          <w:bCs/>
          <w:sz w:val="24"/>
          <w:szCs w:val="24"/>
        </w:rPr>
        <w:t>EE-106</w:t>
      </w:r>
      <w:r w:rsidRPr="00236B0F">
        <w:rPr>
          <w:rFonts w:ascii="Times New Roman" w:hAnsi="Times New Roman" w:cs="Times New Roman"/>
          <w:sz w:val="24"/>
          <w:szCs w:val="24"/>
        </w:rPr>
        <w:br/>
      </w:r>
      <w:r w:rsidRPr="00236B0F">
        <w:rPr>
          <w:rFonts w:ascii="Times New Roman" w:hAnsi="Times New Roman" w:cs="Times New Roman"/>
          <w:b/>
          <w:bCs/>
          <w:sz w:val="24"/>
          <w:szCs w:val="24"/>
        </w:rPr>
        <w:t>Course Name:</w:t>
      </w:r>
      <w:r w:rsidRPr="00236B0F">
        <w:rPr>
          <w:rFonts w:ascii="Times New Roman" w:hAnsi="Times New Roman" w:cs="Times New Roman"/>
          <w:sz w:val="24"/>
          <w:szCs w:val="24"/>
        </w:rPr>
        <w:t xml:space="preserve"> </w:t>
      </w:r>
      <w:r w:rsidRPr="00236B0F">
        <w:rPr>
          <w:rFonts w:ascii="Times New Roman" w:hAnsi="Times New Roman" w:cs="Times New Roman"/>
          <w:b/>
          <w:bCs/>
          <w:sz w:val="24"/>
          <w:szCs w:val="24"/>
        </w:rPr>
        <w:t>Semiconductor Devices and Circuits</w:t>
      </w:r>
      <w:r w:rsidRPr="00236B0F">
        <w:rPr>
          <w:rFonts w:ascii="Times New Roman" w:hAnsi="Times New Roman" w:cs="Times New Roman"/>
          <w:sz w:val="24"/>
          <w:szCs w:val="24"/>
        </w:rPr>
        <w:br/>
      </w:r>
      <w:r w:rsidRPr="00236B0F">
        <w:rPr>
          <w:rFonts w:ascii="Times New Roman" w:hAnsi="Times New Roman" w:cs="Times New Roman"/>
          <w:b/>
          <w:bCs/>
          <w:sz w:val="24"/>
          <w:szCs w:val="24"/>
        </w:rPr>
        <w:t>Duration:</w:t>
      </w:r>
      <w:r w:rsidRPr="00236B0F">
        <w:rPr>
          <w:rFonts w:ascii="Times New Roman" w:hAnsi="Times New Roman" w:cs="Times New Roman"/>
          <w:sz w:val="24"/>
          <w:szCs w:val="24"/>
        </w:rPr>
        <w:t xml:space="preserve"> 2 Hours</w:t>
      </w:r>
      <w:r w:rsidRPr="00236B0F">
        <w:rPr>
          <w:rFonts w:ascii="Times New Roman" w:hAnsi="Times New Roman" w:cs="Times New Roman"/>
          <w:sz w:val="24"/>
          <w:szCs w:val="24"/>
        </w:rPr>
        <w:br/>
      </w:r>
      <w:r w:rsidRPr="00236B0F">
        <w:rPr>
          <w:rFonts w:ascii="Times New Roman" w:hAnsi="Times New Roman" w:cs="Times New Roman"/>
          <w:b/>
          <w:bCs/>
          <w:sz w:val="24"/>
          <w:szCs w:val="24"/>
        </w:rPr>
        <w:t>Max. Marks:</w:t>
      </w:r>
      <w:r w:rsidRPr="00236B0F">
        <w:rPr>
          <w:rFonts w:ascii="Times New Roman" w:hAnsi="Times New Roman" w:cs="Times New Roman"/>
          <w:sz w:val="24"/>
          <w:szCs w:val="24"/>
        </w:rPr>
        <w:t xml:space="preserve"> 40 Marks</w:t>
      </w:r>
    </w:p>
    <w:p w14:paraId="78AC07E5" w14:textId="77777777" w:rsidR="00CE3B7A" w:rsidRPr="00236B0F" w:rsidRDefault="00CE3B7A" w:rsidP="00B8486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36B0F">
        <w:rPr>
          <w:rFonts w:ascii="Times New Roman" w:hAnsi="Times New Roman" w:cs="Times New Roman"/>
          <w:b/>
          <w:bCs/>
          <w:sz w:val="24"/>
          <w:szCs w:val="24"/>
        </w:rPr>
        <w:t>PART – A</w:t>
      </w:r>
    </w:p>
    <w:p w14:paraId="7AB7DCEA" w14:textId="77777777" w:rsidR="00CE3B7A" w:rsidRPr="00236B0F" w:rsidRDefault="00CE3B7A" w:rsidP="00B848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36B0F">
        <w:rPr>
          <w:rFonts w:ascii="Times New Roman" w:hAnsi="Times New Roman" w:cs="Times New Roman"/>
          <w:b/>
          <w:bCs/>
          <w:sz w:val="24"/>
          <w:szCs w:val="24"/>
        </w:rPr>
        <w:t>Answer all questions. Each question carries ONE mark</w:t>
      </w:r>
      <w:r w:rsidRPr="00236B0F">
        <w:rPr>
          <w:rFonts w:ascii="Times New Roman" w:hAnsi="Times New Roman" w:cs="Times New Roman"/>
          <w:sz w:val="24"/>
          <w:szCs w:val="24"/>
        </w:rPr>
        <w:br/>
      </w:r>
      <w:r w:rsidRPr="00236B0F">
        <w:rPr>
          <w:rFonts w:ascii="Times New Roman" w:hAnsi="Times New Roman" w:cs="Times New Roman"/>
          <w:b/>
          <w:bCs/>
          <w:sz w:val="24"/>
          <w:szCs w:val="24"/>
        </w:rPr>
        <w:t>(8 × 1 = 8 Marks)</w:t>
      </w:r>
    </w:p>
    <w:p w14:paraId="7AA2FF9B" w14:textId="77777777" w:rsidR="00CE3B7A" w:rsidRPr="00236B0F" w:rsidRDefault="00CE3B7A" w:rsidP="00B8486E">
      <w:pPr>
        <w:numPr>
          <w:ilvl w:val="0"/>
          <w:numId w:val="15"/>
        </w:num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236B0F">
        <w:rPr>
          <w:rFonts w:ascii="Times New Roman" w:hAnsi="Times New Roman" w:cs="Times New Roman"/>
          <w:sz w:val="24"/>
          <w:szCs w:val="24"/>
        </w:rPr>
        <w:t xml:space="preserve">Define extrinsic </w:t>
      </w:r>
      <w:proofErr w:type="gramStart"/>
      <w:r w:rsidRPr="00236B0F">
        <w:rPr>
          <w:rFonts w:ascii="Times New Roman" w:hAnsi="Times New Roman" w:cs="Times New Roman"/>
          <w:sz w:val="24"/>
          <w:szCs w:val="24"/>
        </w:rPr>
        <w:t>semiconductor</w:t>
      </w:r>
      <w:proofErr w:type="gramEnd"/>
      <w:r w:rsidRPr="00236B0F">
        <w:rPr>
          <w:rFonts w:ascii="Times New Roman" w:hAnsi="Times New Roman" w:cs="Times New Roman"/>
          <w:sz w:val="24"/>
          <w:szCs w:val="24"/>
        </w:rPr>
        <w:t>.</w:t>
      </w:r>
    </w:p>
    <w:p w14:paraId="5A34CE39" w14:textId="77777777" w:rsidR="00CE3B7A" w:rsidRPr="00236B0F" w:rsidRDefault="00CE3B7A" w:rsidP="00B8486E">
      <w:pPr>
        <w:numPr>
          <w:ilvl w:val="0"/>
          <w:numId w:val="15"/>
        </w:num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236B0F">
        <w:rPr>
          <w:rFonts w:ascii="Times New Roman" w:hAnsi="Times New Roman" w:cs="Times New Roman"/>
          <w:sz w:val="24"/>
          <w:szCs w:val="24"/>
        </w:rPr>
        <w:t>Draw the symbol of LED.</w:t>
      </w:r>
    </w:p>
    <w:p w14:paraId="36D856B8" w14:textId="77777777" w:rsidR="00CE3B7A" w:rsidRPr="00236B0F" w:rsidRDefault="00CE3B7A" w:rsidP="00B8486E">
      <w:pPr>
        <w:numPr>
          <w:ilvl w:val="0"/>
          <w:numId w:val="15"/>
        </w:num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236B0F">
        <w:rPr>
          <w:rFonts w:ascii="Times New Roman" w:hAnsi="Times New Roman" w:cs="Times New Roman"/>
          <w:sz w:val="24"/>
          <w:szCs w:val="24"/>
        </w:rPr>
        <w:t xml:space="preserve">Define ripple </w:t>
      </w:r>
      <w:proofErr w:type="gramStart"/>
      <w:r w:rsidRPr="00236B0F">
        <w:rPr>
          <w:rFonts w:ascii="Times New Roman" w:hAnsi="Times New Roman" w:cs="Times New Roman"/>
          <w:sz w:val="24"/>
          <w:szCs w:val="24"/>
        </w:rPr>
        <w:t>factor</w:t>
      </w:r>
      <w:proofErr w:type="gramEnd"/>
      <w:r w:rsidRPr="00236B0F">
        <w:rPr>
          <w:rFonts w:ascii="Times New Roman" w:hAnsi="Times New Roman" w:cs="Times New Roman"/>
          <w:sz w:val="24"/>
          <w:szCs w:val="24"/>
        </w:rPr>
        <w:t>.</w:t>
      </w:r>
    </w:p>
    <w:p w14:paraId="2483ADE8" w14:textId="77777777" w:rsidR="00CE3B7A" w:rsidRPr="00236B0F" w:rsidRDefault="00CE3B7A" w:rsidP="00B8486E">
      <w:pPr>
        <w:numPr>
          <w:ilvl w:val="0"/>
          <w:numId w:val="15"/>
        </w:num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236B0F">
        <w:rPr>
          <w:rFonts w:ascii="Times New Roman" w:hAnsi="Times New Roman" w:cs="Times New Roman"/>
          <w:sz w:val="24"/>
          <w:szCs w:val="24"/>
        </w:rPr>
        <w:t>List the types of rectifiers.</w:t>
      </w:r>
    </w:p>
    <w:p w14:paraId="6AB367AF" w14:textId="77777777" w:rsidR="00CE3B7A" w:rsidRPr="00236B0F" w:rsidRDefault="00CE3B7A" w:rsidP="00B8486E">
      <w:pPr>
        <w:numPr>
          <w:ilvl w:val="0"/>
          <w:numId w:val="15"/>
        </w:num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236B0F">
        <w:rPr>
          <w:rFonts w:ascii="Times New Roman" w:hAnsi="Times New Roman" w:cs="Times New Roman"/>
          <w:sz w:val="24"/>
          <w:szCs w:val="24"/>
        </w:rPr>
        <w:t>Define transistor biasing.</w:t>
      </w:r>
    </w:p>
    <w:p w14:paraId="7F9D8C92" w14:textId="77777777" w:rsidR="00CE3B7A" w:rsidRPr="00236B0F" w:rsidRDefault="00CE3B7A" w:rsidP="00B8486E">
      <w:pPr>
        <w:numPr>
          <w:ilvl w:val="0"/>
          <w:numId w:val="15"/>
        </w:num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236B0F">
        <w:rPr>
          <w:rFonts w:ascii="Times New Roman" w:hAnsi="Times New Roman" w:cs="Times New Roman"/>
          <w:sz w:val="24"/>
          <w:szCs w:val="24"/>
        </w:rPr>
        <w:t>What is bandwidth?</w:t>
      </w:r>
    </w:p>
    <w:p w14:paraId="5A26C1BC" w14:textId="77777777" w:rsidR="00CE3B7A" w:rsidRPr="00236B0F" w:rsidRDefault="00CE3B7A" w:rsidP="00B8486E">
      <w:pPr>
        <w:numPr>
          <w:ilvl w:val="0"/>
          <w:numId w:val="15"/>
        </w:num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236B0F">
        <w:rPr>
          <w:rFonts w:ascii="Times New Roman" w:hAnsi="Times New Roman" w:cs="Times New Roman"/>
          <w:sz w:val="24"/>
          <w:szCs w:val="24"/>
        </w:rPr>
        <w:t>Define operational amplifier.</w:t>
      </w:r>
    </w:p>
    <w:p w14:paraId="1BE33D83" w14:textId="77777777" w:rsidR="00CE3B7A" w:rsidRPr="00236B0F" w:rsidRDefault="00CE3B7A" w:rsidP="00B8486E">
      <w:pPr>
        <w:numPr>
          <w:ilvl w:val="0"/>
          <w:numId w:val="15"/>
        </w:num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236B0F">
        <w:rPr>
          <w:rFonts w:ascii="Times New Roman" w:hAnsi="Times New Roman" w:cs="Times New Roman"/>
          <w:sz w:val="24"/>
          <w:szCs w:val="24"/>
        </w:rPr>
        <w:t>State the necessity of time base voltage.</w:t>
      </w:r>
    </w:p>
    <w:p w14:paraId="77BB99DC" w14:textId="77777777" w:rsidR="00CE3B7A" w:rsidRPr="00236B0F" w:rsidRDefault="00CE3B7A" w:rsidP="00B8486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36B0F">
        <w:rPr>
          <w:rFonts w:ascii="Times New Roman" w:hAnsi="Times New Roman" w:cs="Times New Roman"/>
          <w:b/>
          <w:bCs/>
          <w:sz w:val="24"/>
          <w:szCs w:val="24"/>
        </w:rPr>
        <w:t>PART – B</w:t>
      </w:r>
    </w:p>
    <w:p w14:paraId="730A93DD" w14:textId="77777777" w:rsidR="00CE3B7A" w:rsidRPr="00236B0F" w:rsidRDefault="00CE3B7A" w:rsidP="00B848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36B0F">
        <w:rPr>
          <w:rFonts w:ascii="Times New Roman" w:hAnsi="Times New Roman" w:cs="Times New Roman"/>
          <w:b/>
          <w:bCs/>
          <w:sz w:val="24"/>
          <w:szCs w:val="24"/>
        </w:rPr>
        <w:t>Answer ANY FOUR questions. Each question carries THREE marks</w:t>
      </w:r>
      <w:r w:rsidRPr="00236B0F">
        <w:rPr>
          <w:rFonts w:ascii="Times New Roman" w:hAnsi="Times New Roman" w:cs="Times New Roman"/>
          <w:sz w:val="24"/>
          <w:szCs w:val="24"/>
        </w:rPr>
        <w:br/>
      </w:r>
      <w:r w:rsidRPr="00236B0F">
        <w:rPr>
          <w:rFonts w:ascii="Times New Roman" w:hAnsi="Times New Roman" w:cs="Times New Roman"/>
          <w:b/>
          <w:bCs/>
          <w:sz w:val="24"/>
          <w:szCs w:val="24"/>
        </w:rPr>
        <w:t>(4 × 3 = 12 Marks)</w:t>
      </w:r>
    </w:p>
    <w:p w14:paraId="77D78ABB" w14:textId="77777777" w:rsidR="00CE3B7A" w:rsidRPr="00236B0F" w:rsidRDefault="00CE3B7A" w:rsidP="00B848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36B0F">
        <w:rPr>
          <w:rFonts w:ascii="Times New Roman" w:hAnsi="Times New Roman" w:cs="Times New Roman"/>
          <w:sz w:val="24"/>
          <w:szCs w:val="24"/>
        </w:rPr>
        <w:t>9(a). Explain the working of Zener diode.</w:t>
      </w:r>
      <w:r w:rsidRPr="00236B0F">
        <w:rPr>
          <w:rFonts w:ascii="Times New Roman" w:hAnsi="Times New Roman" w:cs="Times New Roman"/>
          <w:sz w:val="24"/>
          <w:szCs w:val="24"/>
        </w:rPr>
        <w:br/>
      </w:r>
      <w:r w:rsidRPr="00236B0F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</w:t>
      </w:r>
      <w:proofErr w:type="gramStart"/>
      <w:r w:rsidRPr="00236B0F">
        <w:rPr>
          <w:rFonts w:ascii="Times New Roman" w:hAnsi="Times New Roman" w:cs="Times New Roman"/>
          <w:b/>
          <w:bCs/>
          <w:sz w:val="24"/>
          <w:szCs w:val="24"/>
        </w:rPr>
        <w:t xml:space="preserve">   (</w:t>
      </w:r>
      <w:proofErr w:type="gramEnd"/>
      <w:r w:rsidRPr="00236B0F">
        <w:rPr>
          <w:rFonts w:ascii="Times New Roman" w:hAnsi="Times New Roman" w:cs="Times New Roman"/>
          <w:b/>
          <w:bCs/>
          <w:sz w:val="24"/>
          <w:szCs w:val="24"/>
        </w:rPr>
        <w:t>OR)</w:t>
      </w:r>
      <w:r w:rsidRPr="00236B0F">
        <w:rPr>
          <w:rFonts w:ascii="Times New Roman" w:hAnsi="Times New Roman" w:cs="Times New Roman"/>
          <w:sz w:val="24"/>
          <w:szCs w:val="24"/>
        </w:rPr>
        <w:br/>
        <w:t>9(b). Draw the V–I characteristics of Zener diode.</w:t>
      </w:r>
    </w:p>
    <w:p w14:paraId="22F2151B" w14:textId="77777777" w:rsidR="00CE3B7A" w:rsidRPr="00236B0F" w:rsidRDefault="00CE3B7A" w:rsidP="00B848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36B0F">
        <w:rPr>
          <w:rFonts w:ascii="Times New Roman" w:hAnsi="Times New Roman" w:cs="Times New Roman"/>
          <w:sz w:val="24"/>
          <w:szCs w:val="24"/>
        </w:rPr>
        <w:t>10(a). Compare half-wave and bridge rectifiers.</w:t>
      </w:r>
      <w:r w:rsidRPr="00236B0F">
        <w:rPr>
          <w:rFonts w:ascii="Times New Roman" w:hAnsi="Times New Roman" w:cs="Times New Roman"/>
          <w:sz w:val="24"/>
          <w:szCs w:val="24"/>
        </w:rPr>
        <w:br/>
      </w:r>
      <w:r w:rsidRPr="00236B0F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</w:t>
      </w:r>
      <w:proofErr w:type="gramStart"/>
      <w:r w:rsidRPr="00236B0F">
        <w:rPr>
          <w:rFonts w:ascii="Times New Roman" w:hAnsi="Times New Roman" w:cs="Times New Roman"/>
          <w:b/>
          <w:bCs/>
          <w:sz w:val="24"/>
          <w:szCs w:val="24"/>
        </w:rPr>
        <w:t xml:space="preserve">   (</w:t>
      </w:r>
      <w:proofErr w:type="gramEnd"/>
      <w:r w:rsidRPr="00236B0F">
        <w:rPr>
          <w:rFonts w:ascii="Times New Roman" w:hAnsi="Times New Roman" w:cs="Times New Roman"/>
          <w:b/>
          <w:bCs/>
          <w:sz w:val="24"/>
          <w:szCs w:val="24"/>
        </w:rPr>
        <w:t>OR)</w:t>
      </w:r>
      <w:r w:rsidRPr="00236B0F">
        <w:rPr>
          <w:rFonts w:ascii="Times New Roman" w:hAnsi="Times New Roman" w:cs="Times New Roman"/>
          <w:sz w:val="24"/>
          <w:szCs w:val="24"/>
        </w:rPr>
        <w:br/>
        <w:t>10(b). Explain capacitor filter.</w:t>
      </w:r>
    </w:p>
    <w:p w14:paraId="3C207950" w14:textId="62547846" w:rsidR="00CE3B7A" w:rsidRPr="00236B0F" w:rsidRDefault="00CE3B7A" w:rsidP="00B848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36B0F">
        <w:rPr>
          <w:rFonts w:ascii="Times New Roman" w:hAnsi="Times New Roman" w:cs="Times New Roman"/>
          <w:sz w:val="24"/>
          <w:szCs w:val="24"/>
        </w:rPr>
        <w:t>11(a). List advantages of MOSFET over BJT.</w:t>
      </w:r>
      <w:r w:rsidRPr="00236B0F">
        <w:rPr>
          <w:rFonts w:ascii="Times New Roman" w:hAnsi="Times New Roman" w:cs="Times New Roman"/>
          <w:sz w:val="24"/>
          <w:szCs w:val="24"/>
        </w:rPr>
        <w:br/>
      </w:r>
      <w:r w:rsidRPr="00236B0F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</w:t>
      </w:r>
      <w:proofErr w:type="gramStart"/>
      <w:r w:rsidRPr="00236B0F">
        <w:rPr>
          <w:rFonts w:ascii="Times New Roman" w:hAnsi="Times New Roman" w:cs="Times New Roman"/>
          <w:b/>
          <w:bCs/>
          <w:sz w:val="24"/>
          <w:szCs w:val="24"/>
        </w:rPr>
        <w:t xml:space="preserve">   (</w:t>
      </w:r>
      <w:proofErr w:type="gramEnd"/>
      <w:r w:rsidRPr="00236B0F">
        <w:rPr>
          <w:rFonts w:ascii="Times New Roman" w:hAnsi="Times New Roman" w:cs="Times New Roman"/>
          <w:b/>
          <w:bCs/>
          <w:sz w:val="24"/>
          <w:szCs w:val="24"/>
        </w:rPr>
        <w:t>OR)</w:t>
      </w:r>
      <w:r w:rsidRPr="00236B0F">
        <w:rPr>
          <w:rFonts w:ascii="Times New Roman" w:hAnsi="Times New Roman" w:cs="Times New Roman"/>
          <w:sz w:val="24"/>
          <w:szCs w:val="24"/>
        </w:rPr>
        <w:br/>
        <w:t>11(b). Draw the pin diagram of IC 741.</w:t>
      </w:r>
    </w:p>
    <w:p w14:paraId="44DAB6FF" w14:textId="77777777" w:rsidR="00CE3B7A" w:rsidRPr="00236B0F" w:rsidRDefault="00CE3B7A" w:rsidP="00B848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36B0F">
        <w:rPr>
          <w:rFonts w:ascii="Times New Roman" w:hAnsi="Times New Roman" w:cs="Times New Roman"/>
          <w:sz w:val="24"/>
          <w:szCs w:val="24"/>
        </w:rPr>
        <w:t xml:space="preserve">12(a). </w:t>
      </w:r>
      <w:proofErr w:type="gramStart"/>
      <w:r w:rsidRPr="00236B0F">
        <w:rPr>
          <w:rFonts w:ascii="Times New Roman" w:hAnsi="Times New Roman" w:cs="Times New Roman"/>
          <w:sz w:val="24"/>
          <w:szCs w:val="24"/>
        </w:rPr>
        <w:t>List</w:t>
      </w:r>
      <w:proofErr w:type="gramEnd"/>
      <w:r w:rsidRPr="00236B0F">
        <w:rPr>
          <w:rFonts w:ascii="Times New Roman" w:hAnsi="Times New Roman" w:cs="Times New Roman"/>
          <w:sz w:val="24"/>
          <w:szCs w:val="24"/>
        </w:rPr>
        <w:t xml:space="preserve"> applications of CRO.</w:t>
      </w:r>
      <w:r w:rsidRPr="00236B0F">
        <w:rPr>
          <w:rFonts w:ascii="Times New Roman" w:hAnsi="Times New Roman" w:cs="Times New Roman"/>
          <w:sz w:val="24"/>
          <w:szCs w:val="24"/>
        </w:rPr>
        <w:br/>
      </w:r>
      <w:r w:rsidRPr="00236B0F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</w:t>
      </w:r>
      <w:proofErr w:type="gramStart"/>
      <w:r w:rsidRPr="00236B0F">
        <w:rPr>
          <w:rFonts w:ascii="Times New Roman" w:hAnsi="Times New Roman" w:cs="Times New Roman"/>
          <w:b/>
          <w:bCs/>
          <w:sz w:val="24"/>
          <w:szCs w:val="24"/>
        </w:rPr>
        <w:t xml:space="preserve">   (</w:t>
      </w:r>
      <w:proofErr w:type="gramEnd"/>
      <w:r w:rsidRPr="00236B0F">
        <w:rPr>
          <w:rFonts w:ascii="Times New Roman" w:hAnsi="Times New Roman" w:cs="Times New Roman"/>
          <w:b/>
          <w:bCs/>
          <w:sz w:val="24"/>
          <w:szCs w:val="24"/>
        </w:rPr>
        <w:t>OR)</w:t>
      </w:r>
      <w:r w:rsidRPr="00236B0F">
        <w:rPr>
          <w:rFonts w:ascii="Times New Roman" w:hAnsi="Times New Roman" w:cs="Times New Roman"/>
          <w:sz w:val="24"/>
          <w:szCs w:val="24"/>
        </w:rPr>
        <w:br/>
        <w:t>12(b). List parts of function generator.</w:t>
      </w:r>
    </w:p>
    <w:p w14:paraId="15AB32AD" w14:textId="77777777" w:rsidR="00CE3B7A" w:rsidRPr="00236B0F" w:rsidRDefault="00CE3B7A" w:rsidP="00B8486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36B0F">
        <w:rPr>
          <w:rFonts w:ascii="Times New Roman" w:hAnsi="Times New Roman" w:cs="Times New Roman"/>
          <w:b/>
          <w:bCs/>
          <w:sz w:val="24"/>
          <w:szCs w:val="24"/>
        </w:rPr>
        <w:t>PART – C</w:t>
      </w:r>
    </w:p>
    <w:p w14:paraId="63C3C8BF" w14:textId="77777777" w:rsidR="00CE3B7A" w:rsidRPr="00236B0F" w:rsidRDefault="00CE3B7A" w:rsidP="00B848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36B0F">
        <w:rPr>
          <w:rFonts w:ascii="Times New Roman" w:hAnsi="Times New Roman" w:cs="Times New Roman"/>
          <w:b/>
          <w:bCs/>
          <w:sz w:val="24"/>
          <w:szCs w:val="24"/>
        </w:rPr>
        <w:t>Answer ANY FOUR questions. Each question carries FIVE marks</w:t>
      </w:r>
      <w:r w:rsidRPr="00236B0F">
        <w:rPr>
          <w:rFonts w:ascii="Times New Roman" w:hAnsi="Times New Roman" w:cs="Times New Roman"/>
          <w:sz w:val="24"/>
          <w:szCs w:val="24"/>
        </w:rPr>
        <w:br/>
      </w:r>
      <w:r w:rsidRPr="00236B0F">
        <w:rPr>
          <w:rFonts w:ascii="Times New Roman" w:hAnsi="Times New Roman" w:cs="Times New Roman"/>
          <w:b/>
          <w:bCs/>
          <w:sz w:val="24"/>
          <w:szCs w:val="24"/>
        </w:rPr>
        <w:t>(4 × 5 = 20 Marks)</w:t>
      </w:r>
    </w:p>
    <w:p w14:paraId="68F9468A" w14:textId="77777777" w:rsidR="00CE3B7A" w:rsidRPr="00236B0F" w:rsidRDefault="00CE3B7A" w:rsidP="00B848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36B0F">
        <w:rPr>
          <w:rFonts w:ascii="Times New Roman" w:hAnsi="Times New Roman" w:cs="Times New Roman"/>
          <w:sz w:val="24"/>
          <w:szCs w:val="24"/>
        </w:rPr>
        <w:t>13(a). Explain the input and output characteristics of transistor in CE configuration.</w:t>
      </w:r>
      <w:r w:rsidRPr="00236B0F">
        <w:rPr>
          <w:rFonts w:ascii="Times New Roman" w:hAnsi="Times New Roman" w:cs="Times New Roman"/>
          <w:sz w:val="24"/>
          <w:szCs w:val="24"/>
        </w:rPr>
        <w:br/>
      </w:r>
      <w:r w:rsidRPr="00236B0F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</w:t>
      </w:r>
      <w:proofErr w:type="gramStart"/>
      <w:r w:rsidRPr="00236B0F">
        <w:rPr>
          <w:rFonts w:ascii="Times New Roman" w:hAnsi="Times New Roman" w:cs="Times New Roman"/>
          <w:b/>
          <w:bCs/>
          <w:sz w:val="24"/>
          <w:szCs w:val="24"/>
        </w:rPr>
        <w:t xml:space="preserve">   (</w:t>
      </w:r>
      <w:proofErr w:type="gramEnd"/>
      <w:r w:rsidRPr="00236B0F">
        <w:rPr>
          <w:rFonts w:ascii="Times New Roman" w:hAnsi="Times New Roman" w:cs="Times New Roman"/>
          <w:b/>
          <w:bCs/>
          <w:sz w:val="24"/>
          <w:szCs w:val="24"/>
        </w:rPr>
        <w:t>OR)</w:t>
      </w:r>
      <w:r w:rsidRPr="00236B0F">
        <w:rPr>
          <w:rFonts w:ascii="Times New Roman" w:hAnsi="Times New Roman" w:cs="Times New Roman"/>
          <w:sz w:val="24"/>
          <w:szCs w:val="24"/>
        </w:rPr>
        <w:br/>
        <w:t>13(b). Explain transistor as a switch.</w:t>
      </w:r>
    </w:p>
    <w:p w14:paraId="3E13FF57" w14:textId="77777777" w:rsidR="00CE3B7A" w:rsidRPr="00236B0F" w:rsidRDefault="00CE3B7A" w:rsidP="00B848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36B0F">
        <w:rPr>
          <w:rFonts w:ascii="Times New Roman" w:hAnsi="Times New Roman" w:cs="Times New Roman"/>
          <w:sz w:val="24"/>
          <w:szCs w:val="24"/>
        </w:rPr>
        <w:lastRenderedPageBreak/>
        <w:t>14(a). Explain the working of full-wave rectifier with neat diagram and waveforms.</w:t>
      </w:r>
      <w:r w:rsidRPr="00236B0F">
        <w:rPr>
          <w:rFonts w:ascii="Times New Roman" w:hAnsi="Times New Roman" w:cs="Times New Roman"/>
          <w:sz w:val="24"/>
          <w:szCs w:val="24"/>
        </w:rPr>
        <w:br/>
      </w:r>
      <w:r w:rsidRPr="00236B0F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</w:t>
      </w:r>
      <w:proofErr w:type="gramStart"/>
      <w:r w:rsidRPr="00236B0F">
        <w:rPr>
          <w:rFonts w:ascii="Times New Roman" w:hAnsi="Times New Roman" w:cs="Times New Roman"/>
          <w:b/>
          <w:bCs/>
          <w:sz w:val="24"/>
          <w:szCs w:val="24"/>
        </w:rPr>
        <w:t xml:space="preserve">   (</w:t>
      </w:r>
      <w:proofErr w:type="gramEnd"/>
      <w:r w:rsidRPr="00236B0F">
        <w:rPr>
          <w:rFonts w:ascii="Times New Roman" w:hAnsi="Times New Roman" w:cs="Times New Roman"/>
          <w:b/>
          <w:bCs/>
          <w:sz w:val="24"/>
          <w:szCs w:val="24"/>
        </w:rPr>
        <w:t>OR)</w:t>
      </w:r>
      <w:r w:rsidRPr="00236B0F">
        <w:rPr>
          <w:rFonts w:ascii="Times New Roman" w:hAnsi="Times New Roman" w:cs="Times New Roman"/>
          <w:sz w:val="24"/>
          <w:szCs w:val="24"/>
        </w:rPr>
        <w:br/>
        <w:t>14(b). Explain regulated power supply with block diagram.</w:t>
      </w:r>
    </w:p>
    <w:p w14:paraId="203772F7" w14:textId="77777777" w:rsidR="00CE3B7A" w:rsidRPr="00236B0F" w:rsidRDefault="00CE3B7A" w:rsidP="00B848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36B0F">
        <w:rPr>
          <w:rFonts w:ascii="Times New Roman" w:hAnsi="Times New Roman" w:cs="Times New Roman"/>
          <w:sz w:val="24"/>
          <w:szCs w:val="24"/>
        </w:rPr>
        <w:t>15(a). Explain op-amp as inverting amplifier with neat circuit diagram.</w:t>
      </w:r>
      <w:r w:rsidRPr="00236B0F">
        <w:rPr>
          <w:rFonts w:ascii="Times New Roman" w:hAnsi="Times New Roman" w:cs="Times New Roman"/>
          <w:sz w:val="24"/>
          <w:szCs w:val="24"/>
        </w:rPr>
        <w:br/>
      </w:r>
      <w:r w:rsidRPr="00236B0F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</w:t>
      </w:r>
      <w:proofErr w:type="gramStart"/>
      <w:r w:rsidRPr="00236B0F">
        <w:rPr>
          <w:rFonts w:ascii="Times New Roman" w:hAnsi="Times New Roman" w:cs="Times New Roman"/>
          <w:b/>
          <w:bCs/>
          <w:sz w:val="24"/>
          <w:szCs w:val="24"/>
        </w:rPr>
        <w:t xml:space="preserve">   (</w:t>
      </w:r>
      <w:proofErr w:type="gramEnd"/>
      <w:r w:rsidRPr="00236B0F">
        <w:rPr>
          <w:rFonts w:ascii="Times New Roman" w:hAnsi="Times New Roman" w:cs="Times New Roman"/>
          <w:b/>
          <w:bCs/>
          <w:sz w:val="24"/>
          <w:szCs w:val="24"/>
        </w:rPr>
        <w:t>OR)</w:t>
      </w:r>
      <w:r w:rsidRPr="00236B0F">
        <w:rPr>
          <w:rFonts w:ascii="Times New Roman" w:hAnsi="Times New Roman" w:cs="Times New Roman"/>
          <w:sz w:val="24"/>
          <w:szCs w:val="24"/>
        </w:rPr>
        <w:br/>
        <w:t>15(b). Explain op-amp as summing amplifier.</w:t>
      </w:r>
    </w:p>
    <w:p w14:paraId="33381593" w14:textId="6BEEC564" w:rsidR="00CE3B7A" w:rsidRPr="00236B0F" w:rsidRDefault="00CE3B7A" w:rsidP="00236B0F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6B0F">
        <w:rPr>
          <w:rFonts w:ascii="Times New Roman" w:hAnsi="Times New Roman" w:cs="Times New Roman"/>
          <w:sz w:val="24"/>
          <w:szCs w:val="24"/>
        </w:rPr>
        <w:t>16(a). Explain CRO block diagram and its applications.</w:t>
      </w:r>
      <w:r w:rsidRPr="00236B0F">
        <w:rPr>
          <w:rFonts w:ascii="Times New Roman" w:hAnsi="Times New Roman" w:cs="Times New Roman"/>
          <w:sz w:val="24"/>
          <w:szCs w:val="24"/>
        </w:rPr>
        <w:br/>
      </w:r>
      <w:r w:rsidRPr="00236B0F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</w:t>
      </w:r>
      <w:proofErr w:type="gramStart"/>
      <w:r w:rsidRPr="00236B0F">
        <w:rPr>
          <w:rFonts w:ascii="Times New Roman" w:hAnsi="Times New Roman" w:cs="Times New Roman"/>
          <w:b/>
          <w:bCs/>
          <w:sz w:val="24"/>
          <w:szCs w:val="24"/>
        </w:rPr>
        <w:t xml:space="preserve">   (</w:t>
      </w:r>
      <w:proofErr w:type="gramEnd"/>
      <w:r w:rsidRPr="00236B0F">
        <w:rPr>
          <w:rFonts w:ascii="Times New Roman" w:hAnsi="Times New Roman" w:cs="Times New Roman"/>
          <w:b/>
          <w:bCs/>
          <w:sz w:val="24"/>
          <w:szCs w:val="24"/>
        </w:rPr>
        <w:t>OR)</w:t>
      </w:r>
      <w:r w:rsidRPr="00236B0F">
        <w:rPr>
          <w:rFonts w:ascii="Times New Roman" w:hAnsi="Times New Roman" w:cs="Times New Roman"/>
          <w:sz w:val="24"/>
          <w:szCs w:val="24"/>
        </w:rPr>
        <w:br/>
        <w:t>16(b). Explain the working principle of digital frequency meter.</w:t>
      </w:r>
    </w:p>
    <w:sectPr w:rsidR="00CE3B7A" w:rsidRPr="00236B0F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E70F62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D5802F1"/>
    <w:multiLevelType w:val="multilevel"/>
    <w:tmpl w:val="1D824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F757543"/>
    <w:multiLevelType w:val="multilevel"/>
    <w:tmpl w:val="AF5274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26A7B00"/>
    <w:multiLevelType w:val="multilevel"/>
    <w:tmpl w:val="10A4A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79C0DAD"/>
    <w:multiLevelType w:val="multilevel"/>
    <w:tmpl w:val="B10471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07B676C"/>
    <w:multiLevelType w:val="multilevel"/>
    <w:tmpl w:val="EF1A53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364409C"/>
    <w:multiLevelType w:val="multilevel"/>
    <w:tmpl w:val="D2C42A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3AD3272"/>
    <w:multiLevelType w:val="multilevel"/>
    <w:tmpl w:val="148A30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8763270">
    <w:abstractNumId w:val="8"/>
  </w:num>
  <w:num w:numId="2" w16cid:durableId="1999652914">
    <w:abstractNumId w:val="6"/>
  </w:num>
  <w:num w:numId="3" w16cid:durableId="316694350">
    <w:abstractNumId w:val="5"/>
  </w:num>
  <w:num w:numId="4" w16cid:durableId="2118406566">
    <w:abstractNumId w:val="4"/>
  </w:num>
  <w:num w:numId="5" w16cid:durableId="2056076855">
    <w:abstractNumId w:val="7"/>
  </w:num>
  <w:num w:numId="6" w16cid:durableId="1928690232">
    <w:abstractNumId w:val="3"/>
  </w:num>
  <w:num w:numId="7" w16cid:durableId="1602839985">
    <w:abstractNumId w:val="2"/>
  </w:num>
  <w:num w:numId="8" w16cid:durableId="1177698110">
    <w:abstractNumId w:val="1"/>
  </w:num>
  <w:num w:numId="9" w16cid:durableId="117069121">
    <w:abstractNumId w:val="0"/>
  </w:num>
  <w:num w:numId="10" w16cid:durableId="2085449053">
    <w:abstractNumId w:val="13"/>
  </w:num>
  <w:num w:numId="11" w16cid:durableId="1407453768">
    <w:abstractNumId w:val="15"/>
  </w:num>
  <w:num w:numId="12" w16cid:durableId="1462501725">
    <w:abstractNumId w:val="9"/>
  </w:num>
  <w:num w:numId="13" w16cid:durableId="540090280">
    <w:abstractNumId w:val="14"/>
  </w:num>
  <w:num w:numId="14" w16cid:durableId="1766685935">
    <w:abstractNumId w:val="10"/>
  </w:num>
  <w:num w:numId="15" w16cid:durableId="932318290">
    <w:abstractNumId w:val="12"/>
  </w:num>
  <w:num w:numId="16" w16cid:durableId="1098403296">
    <w:abstractNumId w:val="7"/>
  </w:num>
  <w:num w:numId="17" w16cid:durableId="71821058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F43B4"/>
    <w:rsid w:val="00130355"/>
    <w:rsid w:val="00135D12"/>
    <w:rsid w:val="0015074B"/>
    <w:rsid w:val="00197E48"/>
    <w:rsid w:val="002025C5"/>
    <w:rsid w:val="00236B0F"/>
    <w:rsid w:val="00265E5E"/>
    <w:rsid w:val="0029639D"/>
    <w:rsid w:val="00326F90"/>
    <w:rsid w:val="00454714"/>
    <w:rsid w:val="00502A68"/>
    <w:rsid w:val="00562E34"/>
    <w:rsid w:val="006336C6"/>
    <w:rsid w:val="00680101"/>
    <w:rsid w:val="006E34B4"/>
    <w:rsid w:val="007467ED"/>
    <w:rsid w:val="007745F7"/>
    <w:rsid w:val="007B7C05"/>
    <w:rsid w:val="008A7D77"/>
    <w:rsid w:val="00901022"/>
    <w:rsid w:val="00953991"/>
    <w:rsid w:val="00996D32"/>
    <w:rsid w:val="00A61E8F"/>
    <w:rsid w:val="00A81FFE"/>
    <w:rsid w:val="00AA1D8D"/>
    <w:rsid w:val="00B001C4"/>
    <w:rsid w:val="00B01094"/>
    <w:rsid w:val="00B34DD2"/>
    <w:rsid w:val="00B47730"/>
    <w:rsid w:val="00B8486E"/>
    <w:rsid w:val="00BA0BD6"/>
    <w:rsid w:val="00BC6406"/>
    <w:rsid w:val="00C11758"/>
    <w:rsid w:val="00C331F8"/>
    <w:rsid w:val="00CB0664"/>
    <w:rsid w:val="00CE3B7A"/>
    <w:rsid w:val="00DE6F85"/>
    <w:rsid w:val="00DF03F5"/>
    <w:rsid w:val="00E03EB0"/>
    <w:rsid w:val="00E75531"/>
    <w:rsid w:val="00E87AB4"/>
    <w:rsid w:val="00FC693F"/>
    <w:rsid w:val="00FD6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E4D2B33"/>
  <w14:defaultImageDpi w14:val="300"/>
  <w15:docId w15:val="{D48604A7-862C-4CD0-85E6-E57F371C6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3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u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Shading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urfulList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urfulList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urfulList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urfulList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urfulList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urfulList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u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urfulGrid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urfulGrid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urfulGrid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Grid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urfulGrid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urfulGrid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basedOn w:val="DefaultParagraphFont"/>
    <w:uiPriority w:val="99"/>
    <w:unhideWhenUsed/>
    <w:rsid w:val="00B001C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001C4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B001C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2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analog.com,https://www.renesas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11</Pages>
  <Words>2142</Words>
  <Characters>12493</Characters>
  <Application>Microsoft Office Word</Application>
  <DocSecurity>0</DocSecurity>
  <Lines>453</Lines>
  <Paragraphs>211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15230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Neeraja Bathala</cp:lastModifiedBy>
  <cp:revision>28</cp:revision>
  <dcterms:created xsi:type="dcterms:W3CDTF">2026-01-13T12:48:00Z</dcterms:created>
  <dcterms:modified xsi:type="dcterms:W3CDTF">2026-01-16T20:40:00Z</dcterms:modified>
  <cp:category/>
</cp:coreProperties>
</file>